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3AD" w:rsidRPr="00C414A1" w:rsidRDefault="00C414A1">
      <w:pPr>
        <w:spacing w:after="0" w:line="408" w:lineRule="exact"/>
        <w:ind w:left="120"/>
        <w:jc w:val="center"/>
        <w:rPr>
          <w:lang w:val="ru-RU"/>
        </w:rPr>
      </w:pPr>
      <w:r w:rsidRPr="00C414A1">
        <w:rPr>
          <w:rFonts w:ascii="Times New Roman" w:hAnsi="Times New Roman"/>
          <w:b/>
          <w:color w:val="000000"/>
          <w:sz w:val="28"/>
          <w:lang w:val="ru-RU"/>
        </w:rPr>
        <w:t>МИНИСТЕРСТВО ПРОСВЕЩЕНИЯ РОССИЙСКОЙ ФЕДЕРАЦИИ</w:t>
      </w:r>
    </w:p>
    <w:p w:rsidR="002743AD" w:rsidRPr="00C414A1" w:rsidRDefault="00C414A1">
      <w:pPr>
        <w:spacing w:after="0" w:line="408" w:lineRule="exact"/>
        <w:ind w:left="120"/>
        <w:jc w:val="center"/>
        <w:rPr>
          <w:lang w:val="ru-RU"/>
        </w:rPr>
      </w:pPr>
      <w:r w:rsidRPr="00C414A1">
        <w:rPr>
          <w:rFonts w:ascii="Times New Roman" w:hAnsi="Times New Roman"/>
          <w:b/>
          <w:color w:val="000000"/>
          <w:sz w:val="28"/>
          <w:lang w:val="ru-RU"/>
        </w:rPr>
        <w:t>‌</w:t>
      </w:r>
      <w:bookmarkStart w:id="0" w:name="aedd4985-c29e-494d-8ad1-4bd90a83a26c"/>
      <w:r w:rsidRPr="00C414A1">
        <w:rPr>
          <w:rFonts w:ascii="Times New Roman" w:hAnsi="Times New Roman"/>
          <w:b/>
          <w:color w:val="000000"/>
          <w:sz w:val="28"/>
          <w:lang w:val="ru-RU"/>
        </w:rPr>
        <w:t>Министерство образования Приморского края</w:t>
      </w:r>
      <w:bookmarkEnd w:id="0"/>
      <w:r w:rsidRPr="00C414A1">
        <w:rPr>
          <w:rFonts w:ascii="Times New Roman" w:hAnsi="Times New Roman"/>
          <w:b/>
          <w:color w:val="000000"/>
          <w:sz w:val="28"/>
          <w:lang w:val="ru-RU"/>
        </w:rPr>
        <w:t xml:space="preserve">‌‌ </w:t>
      </w:r>
    </w:p>
    <w:p w:rsidR="002743AD" w:rsidRDefault="00C414A1">
      <w:pPr>
        <w:spacing w:after="0" w:line="408" w:lineRule="exact"/>
        <w:ind w:left="120"/>
        <w:jc w:val="center"/>
      </w:pPr>
      <w:r>
        <w:rPr>
          <w:rFonts w:ascii="Times New Roman" w:hAnsi="Times New Roman"/>
          <w:b/>
          <w:color w:val="000000"/>
          <w:sz w:val="28"/>
        </w:rPr>
        <w:t>‌</w:t>
      </w:r>
      <w:bookmarkStart w:id="1" w:name="5bdd78a7-6eff-44c5-be48-12eb425418d7"/>
      <w:proofErr w:type="spellStart"/>
      <w:r>
        <w:rPr>
          <w:rFonts w:ascii="Times New Roman" w:hAnsi="Times New Roman"/>
          <w:b/>
          <w:color w:val="000000"/>
          <w:sz w:val="28"/>
        </w:rPr>
        <w:t>Администрация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Михайловского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муниципального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района</w:t>
      </w:r>
      <w:bookmarkEnd w:id="1"/>
      <w:proofErr w:type="spellEnd"/>
      <w:r>
        <w:rPr>
          <w:rFonts w:ascii="Times New Roman" w:hAnsi="Times New Roman"/>
          <w:b/>
          <w:color w:val="000000"/>
          <w:sz w:val="28"/>
        </w:rPr>
        <w:t>‌</w:t>
      </w:r>
      <w:r>
        <w:rPr>
          <w:rFonts w:ascii="Times New Roman" w:hAnsi="Times New Roman"/>
          <w:color w:val="000000"/>
          <w:sz w:val="28"/>
        </w:rPr>
        <w:t>​</w:t>
      </w:r>
    </w:p>
    <w:p w:rsidR="002743AD" w:rsidRPr="00C414A1" w:rsidRDefault="00C414A1">
      <w:pPr>
        <w:spacing w:after="0" w:line="408" w:lineRule="exact"/>
        <w:ind w:left="120"/>
        <w:jc w:val="center"/>
        <w:rPr>
          <w:lang w:val="ru-RU"/>
        </w:rPr>
      </w:pPr>
      <w:r w:rsidRPr="00C414A1">
        <w:rPr>
          <w:rFonts w:ascii="Times New Roman" w:hAnsi="Times New Roman"/>
          <w:b/>
          <w:color w:val="000000"/>
          <w:sz w:val="28"/>
          <w:lang w:val="ru-RU"/>
        </w:rPr>
        <w:t xml:space="preserve">МБОУ СОШ </w:t>
      </w:r>
      <w:proofErr w:type="gramStart"/>
      <w:r w:rsidRPr="00C414A1">
        <w:rPr>
          <w:rFonts w:ascii="Times New Roman" w:hAnsi="Times New Roman"/>
          <w:b/>
          <w:color w:val="000000"/>
          <w:sz w:val="28"/>
          <w:lang w:val="ru-RU"/>
        </w:rPr>
        <w:t>с</w:t>
      </w:r>
      <w:proofErr w:type="gramEnd"/>
      <w:r w:rsidRPr="00C414A1">
        <w:rPr>
          <w:rFonts w:ascii="Times New Roman" w:hAnsi="Times New Roman"/>
          <w:b/>
          <w:color w:val="000000"/>
          <w:sz w:val="28"/>
          <w:lang w:val="ru-RU"/>
        </w:rPr>
        <w:t xml:space="preserve">. </w:t>
      </w:r>
      <w:proofErr w:type="gramStart"/>
      <w:r w:rsidRPr="00C414A1">
        <w:rPr>
          <w:rFonts w:ascii="Times New Roman" w:hAnsi="Times New Roman"/>
          <w:b/>
          <w:color w:val="000000"/>
          <w:sz w:val="28"/>
          <w:lang w:val="ru-RU"/>
        </w:rPr>
        <w:t>Осиновка</w:t>
      </w:r>
      <w:proofErr w:type="gramEnd"/>
      <w:r w:rsidRPr="00C414A1">
        <w:rPr>
          <w:rFonts w:ascii="Times New Roman" w:hAnsi="Times New Roman"/>
          <w:b/>
          <w:color w:val="000000"/>
          <w:sz w:val="28"/>
          <w:lang w:val="ru-RU"/>
        </w:rPr>
        <w:t xml:space="preserve"> Михайловского муниципального района</w:t>
      </w:r>
    </w:p>
    <w:p w:rsidR="002743AD" w:rsidRPr="00C414A1" w:rsidRDefault="002743AD">
      <w:pPr>
        <w:spacing w:after="0"/>
        <w:ind w:left="120"/>
        <w:rPr>
          <w:lang w:val="ru-RU"/>
        </w:rPr>
      </w:pPr>
    </w:p>
    <w:p w:rsidR="002743AD" w:rsidRPr="00C414A1" w:rsidRDefault="002743AD">
      <w:pPr>
        <w:spacing w:after="0"/>
        <w:ind w:left="120"/>
        <w:rPr>
          <w:lang w:val="ru-RU"/>
        </w:rPr>
      </w:pPr>
    </w:p>
    <w:p w:rsidR="002743AD" w:rsidRPr="00C414A1" w:rsidRDefault="002743AD">
      <w:pPr>
        <w:spacing w:after="0"/>
        <w:ind w:left="120"/>
        <w:rPr>
          <w:lang w:val="ru-RU"/>
        </w:rPr>
      </w:pPr>
    </w:p>
    <w:tbl>
      <w:tblPr>
        <w:tblW w:w="9344" w:type="dxa"/>
        <w:tblLayout w:type="fixed"/>
        <w:tblLook w:val="04A0"/>
      </w:tblPr>
      <w:tblGrid>
        <w:gridCol w:w="3114"/>
        <w:gridCol w:w="3115"/>
        <w:gridCol w:w="3115"/>
      </w:tblGrid>
      <w:tr w:rsidR="00181866" w:rsidRPr="0040209D" w:rsidTr="00181866">
        <w:tc>
          <w:tcPr>
            <w:tcW w:w="3114" w:type="dxa"/>
          </w:tcPr>
          <w:p w:rsidR="00181866" w:rsidRP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sidRPr="00181866">
              <w:rPr>
                <w:rFonts w:ascii="Times New Roman" w:eastAsia="Times New Roman" w:hAnsi="Times New Roman"/>
                <w:color w:val="000000"/>
                <w:sz w:val="24"/>
                <w:szCs w:val="24"/>
                <w:lang w:val="ru-RU"/>
              </w:rPr>
              <w:t>РАССМОТРЕНО</w:t>
            </w:r>
          </w:p>
          <w:p w:rsidR="00181866" w:rsidRP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sidRPr="00181866">
              <w:rPr>
                <w:rFonts w:ascii="Times New Roman" w:eastAsia="Times New Roman" w:hAnsi="Times New Roman"/>
                <w:color w:val="000000"/>
                <w:sz w:val="24"/>
                <w:szCs w:val="24"/>
                <w:lang w:val="ru-RU"/>
              </w:rPr>
              <w:t>[на заседании педагогического совета школы]</w:t>
            </w:r>
          </w:p>
          <w:p w:rsid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81866" w:rsidRPr="008944ED" w:rsidRDefault="00181866" w:rsidP="00181866">
            <w:pPr>
              <w:widowControl w:val="0"/>
              <w:spacing w:after="120" w:line="240" w:lineRule="auto"/>
              <w:jc w:val="both"/>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Марчук Н.В.</w:t>
            </w:r>
            <w:r w:rsidRPr="008944ED">
              <w:rPr>
                <w:rFonts w:ascii="Times New Roman" w:eastAsia="Times New Roman" w:hAnsi="Times New Roman"/>
                <w:color w:val="000000"/>
                <w:sz w:val="24"/>
                <w:szCs w:val="24"/>
                <w:lang w:val="ru-RU"/>
              </w:rPr>
              <w:t>]</w:t>
            </w:r>
          </w:p>
          <w:p w:rsid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 от «18» июня</w:t>
            </w:r>
            <w:r w:rsidRPr="001B001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181866" w:rsidRPr="0040209D" w:rsidRDefault="00181866" w:rsidP="00181866">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181866" w:rsidRP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sidRPr="00181866">
              <w:rPr>
                <w:rFonts w:ascii="Times New Roman" w:eastAsia="Times New Roman" w:hAnsi="Times New Roman"/>
                <w:color w:val="000000"/>
                <w:sz w:val="24"/>
                <w:szCs w:val="24"/>
                <w:lang w:val="ru-RU"/>
              </w:rPr>
              <w:t>СОГЛАСОВАНО</w:t>
            </w:r>
          </w:p>
          <w:p w:rsidR="00181866" w:rsidRP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sidRPr="00181866">
              <w:rPr>
                <w:rFonts w:ascii="Times New Roman" w:eastAsia="Times New Roman" w:hAnsi="Times New Roman"/>
                <w:color w:val="000000"/>
                <w:sz w:val="24"/>
                <w:szCs w:val="24"/>
                <w:lang w:val="ru-RU"/>
              </w:rPr>
              <w:t>[зам</w:t>
            </w:r>
            <w:proofErr w:type="gramStart"/>
            <w:r w:rsidRPr="00181866">
              <w:rPr>
                <w:rFonts w:ascii="Times New Roman" w:eastAsia="Times New Roman" w:hAnsi="Times New Roman"/>
                <w:color w:val="000000"/>
                <w:sz w:val="24"/>
                <w:szCs w:val="24"/>
                <w:lang w:val="ru-RU"/>
              </w:rPr>
              <w:t>.д</w:t>
            </w:r>
            <w:proofErr w:type="gramEnd"/>
            <w:r w:rsidRPr="00181866">
              <w:rPr>
                <w:rFonts w:ascii="Times New Roman" w:eastAsia="Times New Roman" w:hAnsi="Times New Roman"/>
                <w:color w:val="000000"/>
                <w:sz w:val="24"/>
                <w:szCs w:val="24"/>
                <w:lang w:val="ru-RU"/>
              </w:rPr>
              <w:t>иректором по УВР]</w:t>
            </w:r>
          </w:p>
          <w:p w:rsid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81866" w:rsidRPr="008944ED" w:rsidRDefault="00181866" w:rsidP="00181866">
            <w:pPr>
              <w:widowControl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Шевкун</w:t>
            </w:r>
            <w:proofErr w:type="spellEnd"/>
            <w:r>
              <w:rPr>
                <w:rFonts w:ascii="Times New Roman" w:eastAsia="Times New Roman" w:hAnsi="Times New Roman"/>
                <w:color w:val="000000"/>
                <w:sz w:val="24"/>
                <w:szCs w:val="24"/>
                <w:lang w:val="ru-RU"/>
              </w:rPr>
              <w:t xml:space="preserve"> Н.М.</w:t>
            </w:r>
            <w:r w:rsidRPr="008944ED">
              <w:rPr>
                <w:rFonts w:ascii="Times New Roman" w:eastAsia="Times New Roman" w:hAnsi="Times New Roman"/>
                <w:color w:val="000000"/>
                <w:sz w:val="24"/>
                <w:szCs w:val="24"/>
                <w:lang w:val="ru-RU"/>
              </w:rPr>
              <w:t>]</w:t>
            </w:r>
          </w:p>
          <w:p w:rsid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«18» июня  2024 г.</w:t>
            </w:r>
          </w:p>
          <w:p w:rsidR="00181866" w:rsidRPr="0040209D" w:rsidRDefault="00181866" w:rsidP="00181866">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181866" w:rsidRP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sidRPr="00181866">
              <w:rPr>
                <w:rFonts w:ascii="Times New Roman" w:eastAsia="Times New Roman" w:hAnsi="Times New Roman"/>
                <w:color w:val="000000"/>
                <w:sz w:val="24"/>
                <w:szCs w:val="24"/>
                <w:lang w:val="ru-RU"/>
              </w:rPr>
              <w:t>УТВЕРЖДЕНО</w:t>
            </w:r>
          </w:p>
          <w:p w:rsidR="00181866" w:rsidRP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sidRPr="00181866">
              <w:rPr>
                <w:rFonts w:ascii="Times New Roman" w:eastAsia="Times New Roman" w:hAnsi="Times New Roman"/>
                <w:color w:val="000000"/>
                <w:sz w:val="24"/>
                <w:szCs w:val="24"/>
                <w:lang w:val="ru-RU"/>
              </w:rPr>
              <w:t>[директор]</w:t>
            </w:r>
          </w:p>
          <w:p w:rsid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81866" w:rsidRPr="008944ED" w:rsidRDefault="00181866" w:rsidP="00181866">
            <w:pPr>
              <w:widowControl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[Марчук Н.В.</w:t>
            </w:r>
            <w:r w:rsidRPr="008944ED">
              <w:rPr>
                <w:rFonts w:ascii="Times New Roman" w:eastAsia="Times New Roman" w:hAnsi="Times New Roman"/>
                <w:color w:val="000000"/>
                <w:sz w:val="24"/>
                <w:szCs w:val="24"/>
                <w:lang w:val="ru-RU"/>
              </w:rPr>
              <w:t>]</w:t>
            </w:r>
          </w:p>
          <w:p w:rsidR="00181866" w:rsidRDefault="00181866" w:rsidP="00181866">
            <w:pPr>
              <w:widowControl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44 – Д  от «18» июня 2024  г.</w:t>
            </w:r>
          </w:p>
          <w:p w:rsidR="00181866" w:rsidRPr="0040209D" w:rsidRDefault="00181866" w:rsidP="00181866">
            <w:pPr>
              <w:widowControl w:val="0"/>
              <w:spacing w:after="120" w:line="240" w:lineRule="auto"/>
              <w:jc w:val="both"/>
              <w:rPr>
                <w:rFonts w:ascii="Times New Roman" w:eastAsia="Times New Roman" w:hAnsi="Times New Roman"/>
                <w:color w:val="000000"/>
                <w:sz w:val="24"/>
                <w:szCs w:val="24"/>
                <w:lang w:val="ru-RU"/>
              </w:rPr>
            </w:pPr>
          </w:p>
        </w:tc>
      </w:tr>
      <w:tr w:rsidR="002743AD" w:rsidRPr="00181866">
        <w:tc>
          <w:tcPr>
            <w:tcW w:w="3114" w:type="dxa"/>
          </w:tcPr>
          <w:p w:rsidR="002743AD" w:rsidRDefault="002743AD">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2743AD" w:rsidRDefault="002743AD">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2743AD" w:rsidRDefault="002743AD">
            <w:pPr>
              <w:widowControl w:val="0"/>
              <w:spacing w:after="120" w:line="240" w:lineRule="auto"/>
              <w:jc w:val="both"/>
              <w:rPr>
                <w:rFonts w:ascii="Times New Roman" w:eastAsia="Times New Roman" w:hAnsi="Times New Roman"/>
                <w:color w:val="000000"/>
                <w:sz w:val="24"/>
                <w:szCs w:val="24"/>
                <w:lang w:val="ru-RU"/>
              </w:rPr>
            </w:pPr>
          </w:p>
        </w:tc>
      </w:tr>
    </w:tbl>
    <w:p w:rsidR="002743AD" w:rsidRPr="00181866" w:rsidRDefault="002743AD">
      <w:pPr>
        <w:spacing w:after="0"/>
        <w:ind w:left="120"/>
        <w:rPr>
          <w:lang w:val="ru-RU"/>
        </w:rPr>
      </w:pPr>
    </w:p>
    <w:p w:rsidR="002743AD" w:rsidRDefault="00C414A1">
      <w:pPr>
        <w:spacing w:after="0"/>
        <w:ind w:left="120"/>
      </w:pPr>
      <w:r>
        <w:rPr>
          <w:rFonts w:ascii="Times New Roman" w:hAnsi="Times New Roman"/>
          <w:color w:val="000000"/>
          <w:sz w:val="28"/>
        </w:rPr>
        <w:t>‌</w:t>
      </w:r>
    </w:p>
    <w:p w:rsidR="002743AD" w:rsidRDefault="002743AD">
      <w:pPr>
        <w:spacing w:after="0"/>
        <w:ind w:left="120"/>
      </w:pPr>
    </w:p>
    <w:p w:rsidR="002743AD" w:rsidRDefault="002743AD">
      <w:pPr>
        <w:spacing w:after="0"/>
        <w:ind w:left="120"/>
      </w:pPr>
    </w:p>
    <w:p w:rsidR="002743AD" w:rsidRDefault="002743AD">
      <w:pPr>
        <w:spacing w:after="0"/>
        <w:ind w:left="120"/>
      </w:pPr>
    </w:p>
    <w:p w:rsidR="002743AD" w:rsidRDefault="00C414A1">
      <w:pPr>
        <w:spacing w:after="0" w:line="408" w:lineRule="exact"/>
        <w:ind w:left="120"/>
        <w:jc w:val="center"/>
      </w:pPr>
      <w:r>
        <w:rPr>
          <w:rFonts w:ascii="Times New Roman" w:hAnsi="Times New Roman"/>
          <w:b/>
          <w:color w:val="000000"/>
          <w:sz w:val="28"/>
        </w:rPr>
        <w:t>РАБОЧАЯ ПРОГРАММА</w:t>
      </w:r>
    </w:p>
    <w:p w:rsidR="002743AD" w:rsidRDefault="00C414A1">
      <w:pPr>
        <w:spacing w:after="0" w:line="408" w:lineRule="exact"/>
        <w:ind w:left="120"/>
        <w:jc w:val="center"/>
      </w:pPr>
      <w:r>
        <w:rPr>
          <w:rFonts w:ascii="Times New Roman" w:hAnsi="Times New Roman"/>
          <w:color w:val="000000"/>
          <w:sz w:val="28"/>
        </w:rPr>
        <w:t xml:space="preserve">(ID </w:t>
      </w:r>
      <w:r w:rsidR="00620143">
        <w:rPr>
          <w:rFonts w:ascii="Times New Roman" w:hAnsi="Times New Roman"/>
          <w:color w:val="000000"/>
          <w:sz w:val="28"/>
          <w:lang w:val="ru-RU"/>
        </w:rPr>
        <w:t>2864743</w:t>
      </w:r>
      <w:r>
        <w:rPr>
          <w:rFonts w:ascii="Times New Roman" w:hAnsi="Times New Roman"/>
          <w:color w:val="000000"/>
          <w:sz w:val="28"/>
        </w:rPr>
        <w:t>)</w:t>
      </w:r>
    </w:p>
    <w:p w:rsidR="002743AD" w:rsidRDefault="002743AD">
      <w:pPr>
        <w:spacing w:after="0"/>
        <w:ind w:left="120"/>
        <w:jc w:val="center"/>
      </w:pPr>
    </w:p>
    <w:p w:rsidR="002743AD" w:rsidRPr="00620143" w:rsidRDefault="00C414A1">
      <w:pPr>
        <w:spacing w:after="0" w:line="408" w:lineRule="exact"/>
        <w:ind w:left="120"/>
        <w:jc w:val="center"/>
        <w:rPr>
          <w:lang w:val="ru-RU"/>
        </w:rPr>
      </w:pPr>
      <w:r w:rsidRPr="00620143">
        <w:rPr>
          <w:rFonts w:ascii="Times New Roman" w:hAnsi="Times New Roman"/>
          <w:b/>
          <w:color w:val="000000"/>
          <w:sz w:val="28"/>
          <w:lang w:val="ru-RU"/>
        </w:rPr>
        <w:t>учебного предмета «Русский язык»</w:t>
      </w:r>
    </w:p>
    <w:p w:rsidR="002743AD" w:rsidRPr="00620143" w:rsidRDefault="00C414A1">
      <w:pPr>
        <w:spacing w:after="0" w:line="408" w:lineRule="exact"/>
        <w:ind w:left="120"/>
        <w:jc w:val="center"/>
        <w:rPr>
          <w:lang w:val="ru-RU"/>
        </w:rPr>
      </w:pPr>
      <w:r w:rsidRPr="00620143">
        <w:rPr>
          <w:rFonts w:ascii="Times New Roman" w:hAnsi="Times New Roman"/>
          <w:color w:val="000000"/>
          <w:sz w:val="28"/>
          <w:lang w:val="ru-RU"/>
        </w:rPr>
        <w:t xml:space="preserve">для </w:t>
      </w:r>
      <w:proofErr w:type="gramStart"/>
      <w:r w:rsidRPr="00620143">
        <w:rPr>
          <w:rFonts w:ascii="Times New Roman" w:hAnsi="Times New Roman"/>
          <w:color w:val="000000"/>
          <w:sz w:val="28"/>
          <w:lang w:val="ru-RU"/>
        </w:rPr>
        <w:t>обучающихся</w:t>
      </w:r>
      <w:proofErr w:type="gramEnd"/>
      <w:r w:rsidRPr="00620143">
        <w:rPr>
          <w:rFonts w:ascii="Times New Roman" w:hAnsi="Times New Roman"/>
          <w:color w:val="000000"/>
          <w:sz w:val="28"/>
          <w:lang w:val="ru-RU"/>
        </w:rPr>
        <w:t xml:space="preserve"> 10 класса</w:t>
      </w:r>
    </w:p>
    <w:p w:rsidR="002743AD" w:rsidRPr="00620143" w:rsidRDefault="002743AD">
      <w:pPr>
        <w:spacing w:after="0"/>
        <w:ind w:left="120"/>
        <w:jc w:val="center"/>
        <w:rPr>
          <w:lang w:val="ru-RU"/>
        </w:rPr>
      </w:pPr>
    </w:p>
    <w:p w:rsidR="002743AD" w:rsidRPr="00620143" w:rsidRDefault="002743AD">
      <w:pPr>
        <w:spacing w:after="0"/>
        <w:ind w:left="120"/>
        <w:jc w:val="center"/>
        <w:rPr>
          <w:lang w:val="ru-RU"/>
        </w:rPr>
      </w:pPr>
    </w:p>
    <w:p w:rsidR="002743AD" w:rsidRPr="00620143" w:rsidRDefault="002743AD">
      <w:pPr>
        <w:spacing w:after="0"/>
        <w:ind w:left="120"/>
        <w:jc w:val="center"/>
        <w:rPr>
          <w:lang w:val="ru-RU"/>
        </w:rPr>
      </w:pPr>
    </w:p>
    <w:p w:rsidR="002743AD" w:rsidRPr="00620143" w:rsidRDefault="002743AD">
      <w:pPr>
        <w:spacing w:after="0"/>
        <w:ind w:left="120"/>
        <w:jc w:val="center"/>
        <w:rPr>
          <w:lang w:val="ru-RU"/>
        </w:rPr>
      </w:pPr>
    </w:p>
    <w:p w:rsidR="002743AD" w:rsidRPr="00620143" w:rsidRDefault="002743AD">
      <w:pPr>
        <w:spacing w:after="0"/>
        <w:ind w:left="120"/>
        <w:jc w:val="center"/>
        <w:rPr>
          <w:lang w:val="ru-RU"/>
        </w:rPr>
      </w:pPr>
    </w:p>
    <w:p w:rsidR="002743AD" w:rsidRPr="00620143" w:rsidRDefault="002743AD">
      <w:pPr>
        <w:spacing w:after="0"/>
        <w:ind w:left="120"/>
        <w:jc w:val="center"/>
        <w:rPr>
          <w:lang w:val="ru-RU"/>
        </w:rPr>
      </w:pPr>
    </w:p>
    <w:p w:rsidR="002743AD" w:rsidRPr="00620143" w:rsidRDefault="002743AD">
      <w:pPr>
        <w:spacing w:after="0"/>
        <w:ind w:left="120"/>
        <w:jc w:val="center"/>
        <w:rPr>
          <w:lang w:val="ru-RU"/>
        </w:rPr>
      </w:pPr>
    </w:p>
    <w:p w:rsidR="002743AD" w:rsidRPr="00620143" w:rsidRDefault="002743AD">
      <w:pPr>
        <w:spacing w:after="0"/>
        <w:ind w:left="120"/>
        <w:jc w:val="center"/>
        <w:rPr>
          <w:lang w:val="ru-RU"/>
        </w:rPr>
      </w:pPr>
    </w:p>
    <w:p w:rsidR="002743AD" w:rsidRPr="00620143" w:rsidRDefault="002743AD">
      <w:pPr>
        <w:spacing w:after="0"/>
        <w:ind w:left="120"/>
        <w:jc w:val="center"/>
        <w:rPr>
          <w:lang w:val="ru-RU"/>
        </w:rPr>
      </w:pPr>
    </w:p>
    <w:p w:rsidR="002743AD" w:rsidRPr="00620143" w:rsidRDefault="002743AD">
      <w:pPr>
        <w:spacing w:after="0"/>
        <w:ind w:left="120"/>
        <w:jc w:val="center"/>
        <w:rPr>
          <w:lang w:val="ru-RU"/>
        </w:rPr>
      </w:pPr>
    </w:p>
    <w:p w:rsidR="002743AD" w:rsidRPr="00620143" w:rsidRDefault="00C414A1">
      <w:pPr>
        <w:spacing w:after="0"/>
        <w:ind w:left="120"/>
        <w:jc w:val="center"/>
        <w:rPr>
          <w:lang w:val="ru-RU"/>
        </w:rPr>
      </w:pPr>
      <w:r w:rsidRPr="00620143">
        <w:rPr>
          <w:rFonts w:ascii="Times New Roman" w:hAnsi="Times New Roman"/>
          <w:color w:val="000000"/>
          <w:sz w:val="28"/>
          <w:lang w:val="ru-RU"/>
        </w:rPr>
        <w:t>​</w:t>
      </w:r>
      <w:bookmarkStart w:id="2" w:name="4afdeebf-75fd-4414-ae94-ed25ad6ca259"/>
      <w:r w:rsidRPr="00620143">
        <w:rPr>
          <w:rFonts w:ascii="Times New Roman" w:hAnsi="Times New Roman"/>
          <w:b/>
          <w:color w:val="000000"/>
          <w:sz w:val="28"/>
          <w:lang w:val="ru-RU"/>
        </w:rPr>
        <w:t xml:space="preserve">село Осиновка </w:t>
      </w:r>
      <w:bookmarkEnd w:id="2"/>
      <w:r w:rsidRPr="00620143">
        <w:rPr>
          <w:rFonts w:ascii="Times New Roman" w:hAnsi="Times New Roman"/>
          <w:b/>
          <w:color w:val="000000"/>
          <w:sz w:val="28"/>
          <w:lang w:val="ru-RU"/>
        </w:rPr>
        <w:t xml:space="preserve">‌ </w:t>
      </w:r>
      <w:bookmarkStart w:id="3" w:name="09ae5d1a-7fa5-48c7-ad03-4854c3714f92"/>
      <w:r w:rsidR="00181866">
        <w:rPr>
          <w:rFonts w:ascii="Times New Roman" w:hAnsi="Times New Roman"/>
          <w:b/>
          <w:color w:val="000000"/>
          <w:sz w:val="28"/>
          <w:lang w:val="ru-RU"/>
        </w:rPr>
        <w:t xml:space="preserve">2024- 2025 </w:t>
      </w:r>
      <w:r w:rsidRPr="00620143">
        <w:rPr>
          <w:rFonts w:ascii="Times New Roman" w:hAnsi="Times New Roman"/>
          <w:b/>
          <w:color w:val="000000"/>
          <w:sz w:val="28"/>
          <w:lang w:val="ru-RU"/>
        </w:rPr>
        <w:t xml:space="preserve"> год</w:t>
      </w:r>
      <w:bookmarkEnd w:id="3"/>
      <w:r w:rsidRPr="00620143">
        <w:rPr>
          <w:rFonts w:ascii="Times New Roman" w:hAnsi="Times New Roman"/>
          <w:b/>
          <w:color w:val="000000"/>
          <w:sz w:val="28"/>
          <w:lang w:val="ru-RU"/>
        </w:rPr>
        <w:t>‌</w:t>
      </w:r>
      <w:r w:rsidRPr="00620143">
        <w:rPr>
          <w:rFonts w:ascii="Times New Roman" w:hAnsi="Times New Roman"/>
          <w:color w:val="000000"/>
          <w:sz w:val="28"/>
          <w:lang w:val="ru-RU"/>
        </w:rPr>
        <w:t>​</w:t>
      </w:r>
    </w:p>
    <w:p w:rsidR="002743AD" w:rsidRPr="00620143" w:rsidRDefault="002743AD">
      <w:pPr>
        <w:spacing w:after="0"/>
        <w:ind w:left="120"/>
        <w:rPr>
          <w:lang w:val="ru-RU"/>
        </w:rPr>
        <w:sectPr w:rsidR="002743AD" w:rsidRPr="00620143">
          <w:pgSz w:w="11906" w:h="16383"/>
          <w:pgMar w:top="1440" w:right="1440" w:bottom="1440" w:left="1440" w:header="0" w:footer="0" w:gutter="0"/>
          <w:cols w:space="720"/>
          <w:formProt w:val="0"/>
          <w:docGrid w:linePitch="100" w:charSpace="4096"/>
        </w:sectPr>
      </w:pPr>
      <w:bookmarkStart w:id="4" w:name="block-178311281"/>
      <w:bookmarkEnd w:id="4"/>
    </w:p>
    <w:p w:rsidR="002743AD" w:rsidRPr="00620143" w:rsidRDefault="00C414A1">
      <w:pPr>
        <w:spacing w:after="0" w:line="264" w:lineRule="exact"/>
        <w:ind w:left="120"/>
        <w:jc w:val="both"/>
        <w:rPr>
          <w:lang w:val="ru-RU"/>
        </w:rPr>
      </w:pPr>
      <w:bookmarkStart w:id="5" w:name="block-17831128"/>
      <w:bookmarkStart w:id="6" w:name="block-178311311"/>
      <w:bookmarkEnd w:id="5"/>
      <w:r w:rsidRPr="00620143">
        <w:rPr>
          <w:rFonts w:ascii="Times New Roman" w:hAnsi="Times New Roman"/>
          <w:b/>
          <w:color w:val="000000"/>
          <w:sz w:val="28"/>
          <w:lang w:val="ru-RU"/>
        </w:rPr>
        <w:lastRenderedPageBreak/>
        <w:t>ПОЯСНИТЕЛЬНАЯ ЗАПИСКА</w:t>
      </w:r>
    </w:p>
    <w:p w:rsidR="002743AD" w:rsidRPr="00620143" w:rsidRDefault="002743AD">
      <w:pPr>
        <w:spacing w:after="0" w:line="264" w:lineRule="exact"/>
        <w:ind w:left="120"/>
        <w:jc w:val="both"/>
        <w:rPr>
          <w:lang w:val="ru-RU"/>
        </w:rPr>
      </w:pPr>
    </w:p>
    <w:p w:rsidR="002743AD" w:rsidRPr="00C414A1" w:rsidRDefault="00C414A1">
      <w:pPr>
        <w:spacing w:after="0" w:line="264" w:lineRule="exact"/>
        <w:ind w:firstLine="600"/>
        <w:jc w:val="both"/>
        <w:rPr>
          <w:lang w:val="ru-RU"/>
        </w:rPr>
      </w:pPr>
      <w:proofErr w:type="gramStart"/>
      <w:r w:rsidRPr="00C414A1">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C414A1">
        <w:rPr>
          <w:rFonts w:ascii="Times New Roman" w:hAnsi="Times New Roman"/>
          <w:color w:val="000000"/>
          <w:sz w:val="28"/>
          <w:lang w:val="ru-RU"/>
        </w:rPr>
        <w:t xml:space="preserve"> ФОП СОО.</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left="120"/>
        <w:jc w:val="both"/>
        <w:rPr>
          <w:lang w:val="ru-RU"/>
        </w:rPr>
      </w:pPr>
      <w:r w:rsidRPr="00C414A1">
        <w:rPr>
          <w:rFonts w:ascii="Times New Roman" w:hAnsi="Times New Roman"/>
          <w:b/>
          <w:color w:val="000000"/>
          <w:sz w:val="28"/>
          <w:lang w:val="ru-RU"/>
        </w:rPr>
        <w:t>ОБЩАЯ ХАРАКТЕРИСТИКА УЧЕБНОГО ПРЕДМЕТА «РУССКИЙ ЯЗЫК»</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Изучение русского языка способствует усвоению </w:t>
      </w:r>
      <w:proofErr w:type="gramStart"/>
      <w:r w:rsidRPr="00C414A1">
        <w:rPr>
          <w:rFonts w:ascii="Times New Roman" w:hAnsi="Times New Roman"/>
          <w:color w:val="000000"/>
          <w:sz w:val="28"/>
          <w:lang w:val="ru-RU"/>
        </w:rPr>
        <w:t>обучающимися</w:t>
      </w:r>
      <w:proofErr w:type="gramEnd"/>
      <w:r w:rsidRPr="00C414A1">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2743AD" w:rsidRPr="00C414A1" w:rsidRDefault="00C414A1">
      <w:pPr>
        <w:spacing w:after="0" w:line="264" w:lineRule="exact"/>
        <w:ind w:firstLine="600"/>
        <w:jc w:val="both"/>
        <w:rPr>
          <w:lang w:val="ru-RU"/>
        </w:rPr>
      </w:pPr>
      <w:proofErr w:type="gramStart"/>
      <w:r w:rsidRPr="00C414A1">
        <w:rPr>
          <w:rFonts w:ascii="Times New Roman" w:hAnsi="Times New Roman"/>
          <w:color w:val="000000"/>
          <w:spacing w:val="-3"/>
          <w:sz w:val="28"/>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2743AD" w:rsidRPr="00C414A1" w:rsidRDefault="00C414A1">
      <w:pPr>
        <w:spacing w:after="0" w:line="264" w:lineRule="exact"/>
        <w:ind w:firstLine="600"/>
        <w:jc w:val="both"/>
        <w:rPr>
          <w:lang w:val="ru-RU"/>
        </w:rPr>
      </w:pPr>
      <w:proofErr w:type="spellStart"/>
      <w:proofErr w:type="gramStart"/>
      <w:r w:rsidRPr="00C414A1">
        <w:rPr>
          <w:rFonts w:ascii="Times New Roman" w:hAnsi="Times New Roman"/>
          <w:color w:val="000000"/>
          <w:sz w:val="28"/>
          <w:lang w:val="ru-RU"/>
        </w:rPr>
        <w:t>Системообразующей</w:t>
      </w:r>
      <w:proofErr w:type="spellEnd"/>
      <w:r w:rsidRPr="00C414A1">
        <w:rPr>
          <w:rFonts w:ascii="Times New Roman" w:hAnsi="Times New Roman"/>
          <w:color w:val="000000"/>
          <w:sz w:val="28"/>
          <w:lang w:val="ru-RU"/>
        </w:rPr>
        <w:t xml:space="preserve">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w:t>
      </w:r>
      <w:r w:rsidRPr="00C414A1">
        <w:rPr>
          <w:rFonts w:ascii="Times New Roman" w:hAnsi="Times New Roman"/>
          <w:color w:val="000000"/>
          <w:sz w:val="28"/>
          <w:lang w:val="ru-RU"/>
        </w:rPr>
        <w:lastRenderedPageBreak/>
        <w:t>речевому взаимодействию и взаимопониманию в учебной и практической деятельности.</w:t>
      </w:r>
      <w:proofErr w:type="gramEnd"/>
    </w:p>
    <w:p w:rsidR="002743AD" w:rsidRPr="00C414A1" w:rsidRDefault="00C414A1">
      <w:pPr>
        <w:spacing w:after="0" w:line="264" w:lineRule="exact"/>
        <w:ind w:firstLine="600"/>
        <w:jc w:val="both"/>
        <w:rPr>
          <w:lang w:val="ru-RU"/>
        </w:rPr>
      </w:pPr>
      <w:proofErr w:type="gramStart"/>
      <w:r w:rsidRPr="00C414A1">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C414A1">
        <w:rPr>
          <w:rFonts w:ascii="Times New Roman" w:hAnsi="Times New Roman"/>
          <w:color w:val="000000"/>
          <w:sz w:val="28"/>
          <w:lang w:val="ru-RU"/>
        </w:rPr>
        <w:t>инфографика</w:t>
      </w:r>
      <w:proofErr w:type="spellEnd"/>
      <w:r w:rsidRPr="00C414A1">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roofErr w:type="gramEnd"/>
    </w:p>
    <w:p w:rsidR="002743AD" w:rsidRPr="00C414A1" w:rsidRDefault="00C414A1">
      <w:pPr>
        <w:spacing w:after="0" w:line="264" w:lineRule="exact"/>
        <w:ind w:firstLine="600"/>
        <w:jc w:val="both"/>
        <w:rPr>
          <w:lang w:val="ru-RU"/>
        </w:rPr>
      </w:pPr>
      <w:proofErr w:type="gramStart"/>
      <w:r w:rsidRPr="00C414A1">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C414A1">
        <w:rPr>
          <w:rFonts w:ascii="Times New Roman" w:hAnsi="Times New Roman"/>
          <w:color w:val="000000"/>
          <w:sz w:val="28"/>
          <w:lang w:val="ru-RU"/>
        </w:rPr>
        <w:t>инфографика</w:t>
      </w:r>
      <w:proofErr w:type="spellEnd"/>
      <w:r w:rsidRPr="00C414A1">
        <w:rPr>
          <w:rFonts w:ascii="Times New Roman" w:hAnsi="Times New Roman"/>
          <w:color w:val="000000"/>
          <w:sz w:val="28"/>
          <w:lang w:val="ru-RU"/>
        </w:rPr>
        <w:t xml:space="preserve"> и др.).</w:t>
      </w:r>
      <w:proofErr w:type="gramEnd"/>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left="120"/>
        <w:jc w:val="both"/>
        <w:rPr>
          <w:lang w:val="ru-RU"/>
        </w:rPr>
      </w:pPr>
      <w:r w:rsidRPr="00C414A1">
        <w:rPr>
          <w:rFonts w:ascii="Times New Roman" w:hAnsi="Times New Roman"/>
          <w:b/>
          <w:color w:val="000000"/>
          <w:sz w:val="28"/>
          <w:lang w:val="ru-RU"/>
        </w:rPr>
        <w:t>ЦЕЛИ ИЗУЧЕНИЯ УЧЕБНОГО ПРЕДМЕТА «РУССКИЙ ЯЗЫК»</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Изучение русского языка направлено на достижение следующих целей:</w:t>
      </w:r>
    </w:p>
    <w:p w:rsidR="002743AD" w:rsidRPr="00C414A1" w:rsidRDefault="00C414A1">
      <w:pPr>
        <w:numPr>
          <w:ilvl w:val="0"/>
          <w:numId w:val="1"/>
        </w:numPr>
        <w:spacing w:after="0" w:line="264" w:lineRule="exact"/>
        <w:jc w:val="both"/>
        <w:rPr>
          <w:lang w:val="ru-RU"/>
        </w:rPr>
      </w:pPr>
      <w:proofErr w:type="gramStart"/>
      <w:r w:rsidRPr="00C414A1">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C414A1">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2743AD" w:rsidRPr="00C414A1" w:rsidRDefault="00C414A1">
      <w:pPr>
        <w:numPr>
          <w:ilvl w:val="0"/>
          <w:numId w:val="1"/>
        </w:numPr>
        <w:spacing w:after="0" w:line="264" w:lineRule="exact"/>
        <w:jc w:val="both"/>
        <w:rPr>
          <w:lang w:val="ru-RU"/>
        </w:rPr>
      </w:pPr>
      <w:r w:rsidRPr="00C414A1">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2743AD" w:rsidRPr="00C414A1" w:rsidRDefault="00C414A1">
      <w:pPr>
        <w:numPr>
          <w:ilvl w:val="0"/>
          <w:numId w:val="1"/>
        </w:numPr>
        <w:spacing w:after="0" w:line="264" w:lineRule="exact"/>
        <w:jc w:val="both"/>
        <w:rPr>
          <w:lang w:val="ru-RU"/>
        </w:rPr>
      </w:pPr>
      <w:r w:rsidRPr="00C414A1">
        <w:rPr>
          <w:rFonts w:ascii="Times New Roman" w:hAnsi="Times New Roman"/>
          <w:color w:val="000000"/>
          <w:sz w:val="28"/>
          <w:lang w:val="ru-RU"/>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w:t>
      </w:r>
      <w:r w:rsidRPr="00C414A1">
        <w:rPr>
          <w:rFonts w:ascii="Times New Roman" w:hAnsi="Times New Roman"/>
          <w:color w:val="000000"/>
          <w:sz w:val="28"/>
          <w:lang w:val="ru-RU"/>
        </w:rPr>
        <w:lastRenderedPageBreak/>
        <w:t>способности к самоанализу и самооценке на основе наблюдений за речью;</w:t>
      </w:r>
    </w:p>
    <w:p w:rsidR="002743AD" w:rsidRPr="00C414A1" w:rsidRDefault="00C414A1">
      <w:pPr>
        <w:numPr>
          <w:ilvl w:val="0"/>
          <w:numId w:val="1"/>
        </w:numPr>
        <w:spacing w:after="0" w:line="264" w:lineRule="exact"/>
        <w:jc w:val="both"/>
        <w:rPr>
          <w:lang w:val="ru-RU"/>
        </w:rPr>
      </w:pPr>
      <w:r w:rsidRPr="00C414A1">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C414A1">
        <w:rPr>
          <w:rFonts w:ascii="Times New Roman" w:hAnsi="Times New Roman"/>
          <w:color w:val="000000"/>
          <w:sz w:val="28"/>
          <w:lang w:val="ru-RU"/>
        </w:rPr>
        <w:t>подтекстовой</w:t>
      </w:r>
      <w:proofErr w:type="spellEnd"/>
      <w:r w:rsidRPr="00C414A1">
        <w:rPr>
          <w:rFonts w:ascii="Times New Roman" w:hAnsi="Times New Roman"/>
          <w:color w:val="000000"/>
          <w:sz w:val="28"/>
          <w:lang w:val="ru-RU"/>
        </w:rPr>
        <w:t xml:space="preserve">), основной и дополнительной информации; развитие умений чтения текстов разных форматов (гипертексты, графика, </w:t>
      </w:r>
      <w:proofErr w:type="spellStart"/>
      <w:r w:rsidRPr="00C414A1">
        <w:rPr>
          <w:rFonts w:ascii="Times New Roman" w:hAnsi="Times New Roman"/>
          <w:color w:val="000000"/>
          <w:sz w:val="28"/>
          <w:lang w:val="ru-RU"/>
        </w:rPr>
        <w:t>инфографика</w:t>
      </w:r>
      <w:proofErr w:type="spellEnd"/>
      <w:r w:rsidRPr="00C414A1">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2743AD" w:rsidRPr="00C414A1" w:rsidRDefault="00C414A1">
      <w:pPr>
        <w:numPr>
          <w:ilvl w:val="0"/>
          <w:numId w:val="1"/>
        </w:numPr>
        <w:spacing w:after="0" w:line="264" w:lineRule="exact"/>
        <w:jc w:val="both"/>
        <w:rPr>
          <w:lang w:val="ru-RU"/>
        </w:rPr>
      </w:pPr>
      <w:r w:rsidRPr="00C414A1">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2743AD" w:rsidRPr="00C414A1" w:rsidRDefault="00C414A1">
      <w:pPr>
        <w:numPr>
          <w:ilvl w:val="0"/>
          <w:numId w:val="1"/>
        </w:numPr>
        <w:spacing w:after="0" w:line="264" w:lineRule="exact"/>
        <w:jc w:val="both"/>
        <w:rPr>
          <w:lang w:val="ru-RU"/>
        </w:rPr>
      </w:pPr>
      <w:r w:rsidRPr="00C414A1">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left="120"/>
        <w:jc w:val="both"/>
        <w:rPr>
          <w:lang w:val="ru-RU"/>
        </w:rPr>
      </w:pPr>
      <w:r w:rsidRPr="00C414A1">
        <w:rPr>
          <w:rFonts w:ascii="Times New Roman" w:hAnsi="Times New Roman"/>
          <w:b/>
          <w:color w:val="000000"/>
          <w:sz w:val="28"/>
          <w:lang w:val="ru-RU"/>
        </w:rPr>
        <w:t>МЕСТО УЧЕБНОГО ПРЕДМЕТА «РУССКИЙ ЯЗЫК» В УЧЕБНОМ ПЛАНЕ</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firstLine="600"/>
        <w:jc w:val="both"/>
        <w:rPr>
          <w:lang w:val="ru-RU"/>
        </w:rPr>
        <w:sectPr w:rsidR="002743AD" w:rsidRPr="00C414A1">
          <w:pgSz w:w="11906" w:h="16383"/>
          <w:pgMar w:top="1440" w:right="1440" w:bottom="1440" w:left="1440" w:header="0" w:footer="0" w:gutter="0"/>
          <w:cols w:space="720"/>
          <w:formProt w:val="0"/>
          <w:docGrid w:linePitch="100" w:charSpace="4096"/>
        </w:sectPr>
      </w:pPr>
      <w:r w:rsidRPr="00C414A1">
        <w:rPr>
          <w:rFonts w:ascii="Times New Roman" w:hAnsi="Times New Roman"/>
          <w:color w:val="000000"/>
          <w:sz w:val="28"/>
          <w:lang w:val="ru-RU"/>
        </w:rPr>
        <w:t>На изучение русского языка в 10 классах среднего общего образования в учебном плане отводится 68 часов (2 часа в неделю)</w:t>
      </w:r>
      <w:bookmarkEnd w:id="6"/>
      <w:r w:rsidRPr="00C414A1">
        <w:rPr>
          <w:rFonts w:ascii="Times New Roman" w:hAnsi="Times New Roman"/>
          <w:color w:val="000000"/>
          <w:sz w:val="28"/>
          <w:lang w:val="ru-RU"/>
        </w:rPr>
        <w:t>.</w:t>
      </w:r>
      <w:bookmarkStart w:id="7" w:name="block-17831131"/>
    </w:p>
    <w:bookmarkEnd w:id="7"/>
    <w:p w:rsidR="002743AD" w:rsidRPr="00C414A1" w:rsidRDefault="00C414A1">
      <w:pPr>
        <w:spacing w:after="0" w:line="264" w:lineRule="exact"/>
        <w:ind w:left="120"/>
        <w:jc w:val="both"/>
        <w:rPr>
          <w:lang w:val="ru-RU"/>
        </w:rPr>
      </w:pPr>
      <w:r w:rsidRPr="00C414A1">
        <w:rPr>
          <w:rFonts w:ascii="Times New Roman" w:hAnsi="Times New Roman"/>
          <w:b/>
          <w:color w:val="000000"/>
          <w:sz w:val="28"/>
          <w:lang w:val="ru-RU"/>
        </w:rPr>
        <w:lastRenderedPageBreak/>
        <w:t>СОДЕРЖАНИЕ УЧЕБНОГО ПРЕДМЕТА «РУССКИЙ ЯЗЫК»</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left="120"/>
        <w:jc w:val="both"/>
        <w:rPr>
          <w:lang w:val="ru-RU"/>
        </w:rPr>
      </w:pPr>
      <w:r w:rsidRPr="00C414A1">
        <w:rPr>
          <w:rFonts w:ascii="Times New Roman" w:hAnsi="Times New Roman"/>
          <w:b/>
          <w:color w:val="000000"/>
          <w:sz w:val="28"/>
          <w:lang w:val="ru-RU"/>
        </w:rPr>
        <w:t>10 КЛАСС</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Общие сведения о языке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Язык как знаковая система. Основные функции языка.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Лингвистика как наука.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Язык и культура.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Язык и речь. Культура речи</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Система языка. Культура речи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Система языка, её устройство, функционирование.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Культура речи как раздел лингвистики.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Языковая норма, её основные признаки и функции.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Качества хорошей речи.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Фонетика. Орфоэпия. Орфоэпические нормы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Лексикология и фразеология. Лексические нормы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C414A1">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lastRenderedPageBreak/>
        <w:t>Функционально-стилистическая окраска слова. Лексика общеупотребительная, разговорная и книжная. Особенности употребления.</w:t>
      </w:r>
    </w:p>
    <w:p w:rsidR="002743AD" w:rsidRPr="00C414A1" w:rsidRDefault="00C414A1">
      <w:pPr>
        <w:spacing w:after="0" w:line="264" w:lineRule="exact"/>
        <w:ind w:firstLine="600"/>
        <w:jc w:val="both"/>
        <w:rPr>
          <w:lang w:val="ru-RU"/>
        </w:rPr>
      </w:pPr>
      <w:r w:rsidRPr="00C414A1">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C414A1">
        <w:rPr>
          <w:rFonts w:ascii="Times New Roman" w:hAnsi="Times New Roman"/>
          <w:color w:val="000000"/>
          <w:sz w:val="28"/>
          <w:lang w:val="ru-RU"/>
        </w:rPr>
        <w:t xml:space="preserve"> Особенности употребления.</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Фразеология русского языка (повторение, обобщение). Крылатые слова.</w:t>
      </w:r>
    </w:p>
    <w:p w:rsidR="002743AD" w:rsidRPr="00C414A1" w:rsidRDefault="00C414A1">
      <w:pPr>
        <w:spacing w:after="0" w:line="264" w:lineRule="exact"/>
        <w:ind w:firstLine="600"/>
        <w:jc w:val="both"/>
        <w:rPr>
          <w:lang w:val="ru-RU"/>
        </w:rPr>
      </w:pPr>
      <w:proofErr w:type="spellStart"/>
      <w:r w:rsidRPr="00C414A1">
        <w:rPr>
          <w:rFonts w:ascii="Times New Roman" w:hAnsi="Times New Roman"/>
          <w:b/>
          <w:color w:val="000000"/>
          <w:sz w:val="28"/>
          <w:lang w:val="ru-RU"/>
        </w:rPr>
        <w:t>Морфемика</w:t>
      </w:r>
      <w:proofErr w:type="spellEnd"/>
      <w:r w:rsidRPr="00C414A1">
        <w:rPr>
          <w:rFonts w:ascii="Times New Roman" w:hAnsi="Times New Roman"/>
          <w:b/>
          <w:color w:val="000000"/>
          <w:sz w:val="28"/>
          <w:lang w:val="ru-RU"/>
        </w:rPr>
        <w:t xml:space="preserve"> и словообразование. Словообразовательные нормы</w:t>
      </w:r>
    </w:p>
    <w:p w:rsidR="002743AD" w:rsidRPr="00C414A1" w:rsidRDefault="00C414A1">
      <w:pPr>
        <w:spacing w:after="0" w:line="264" w:lineRule="exact"/>
        <w:ind w:firstLine="600"/>
        <w:jc w:val="both"/>
        <w:rPr>
          <w:lang w:val="ru-RU"/>
        </w:rPr>
      </w:pPr>
      <w:proofErr w:type="spellStart"/>
      <w:r w:rsidRPr="00C414A1">
        <w:rPr>
          <w:rFonts w:ascii="Times New Roman" w:hAnsi="Times New Roman"/>
          <w:color w:val="000000"/>
          <w:sz w:val="28"/>
          <w:lang w:val="ru-RU"/>
        </w:rPr>
        <w:t>Морфемика</w:t>
      </w:r>
      <w:proofErr w:type="spellEnd"/>
      <w:r w:rsidRPr="00C414A1">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Морфология. Морфологические нормы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Основные нормы употребления имён существительных: форм рода, числа, падежа.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C414A1">
        <w:rPr>
          <w:rFonts w:ascii="Times New Roman" w:hAnsi="Times New Roman"/>
          <w:b/>
          <w:color w:val="000000"/>
          <w:sz w:val="28"/>
          <w:lang w:val="ru-RU"/>
        </w:rPr>
        <w:t>себя</w:t>
      </w:r>
      <w:r w:rsidRPr="00C414A1">
        <w:rPr>
          <w:rFonts w:ascii="Times New Roman" w:hAnsi="Times New Roman"/>
          <w:color w:val="000000"/>
          <w:sz w:val="28"/>
          <w:lang w:val="ru-RU"/>
        </w:rPr>
        <w:t>.</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C414A1">
        <w:rPr>
          <w:rFonts w:ascii="Times New Roman" w:hAnsi="Times New Roman"/>
          <w:color w:val="000000"/>
          <w:sz w:val="28"/>
          <w:lang w:val="ru-RU"/>
        </w:rPr>
        <w:t>-н</w:t>
      </w:r>
      <w:proofErr w:type="gramEnd"/>
      <w:r w:rsidRPr="00C414A1">
        <w:rPr>
          <w:rFonts w:ascii="Times New Roman" w:hAnsi="Times New Roman"/>
          <w:color w:val="000000"/>
          <w:sz w:val="28"/>
          <w:lang w:val="ru-RU"/>
        </w:rPr>
        <w:t>у-, форм повелительного наклонения.</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Орфография. Основные правила орфографии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2743AD" w:rsidRPr="00C414A1" w:rsidRDefault="00C414A1">
      <w:pPr>
        <w:spacing w:after="0" w:line="264" w:lineRule="exact"/>
        <w:ind w:firstLine="600"/>
        <w:jc w:val="both"/>
        <w:rPr>
          <w:lang w:val="ru-RU"/>
        </w:rPr>
      </w:pPr>
      <w:r w:rsidRPr="00C414A1">
        <w:rPr>
          <w:rFonts w:ascii="Times New Roman" w:hAnsi="Times New Roman"/>
          <w:color w:val="000000"/>
          <w:spacing w:val="-3"/>
          <w:sz w:val="28"/>
          <w:lang w:val="ru-RU"/>
        </w:rPr>
        <w:t>Орфографические правила. Правописание гласных и согласных в корне.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Употребление </w:t>
      </w:r>
      <w:proofErr w:type="gramStart"/>
      <w:r w:rsidRPr="00C414A1">
        <w:rPr>
          <w:rFonts w:ascii="Times New Roman" w:hAnsi="Times New Roman"/>
          <w:color w:val="000000"/>
          <w:sz w:val="28"/>
          <w:lang w:val="ru-RU"/>
        </w:rPr>
        <w:t>разделительных</w:t>
      </w:r>
      <w:proofErr w:type="gramEnd"/>
      <w:r w:rsidRPr="00C414A1">
        <w:rPr>
          <w:rFonts w:ascii="Times New Roman" w:hAnsi="Times New Roman"/>
          <w:color w:val="000000"/>
          <w:sz w:val="28"/>
          <w:lang w:val="ru-RU"/>
        </w:rPr>
        <w:t xml:space="preserve"> </w:t>
      </w:r>
      <w:proofErr w:type="spellStart"/>
      <w:r w:rsidRPr="00C414A1">
        <w:rPr>
          <w:rFonts w:ascii="Times New Roman" w:hAnsi="Times New Roman"/>
          <w:color w:val="000000"/>
          <w:sz w:val="28"/>
          <w:lang w:val="ru-RU"/>
        </w:rPr>
        <w:t>ъ</w:t>
      </w:r>
      <w:proofErr w:type="spellEnd"/>
      <w:r w:rsidRPr="00C414A1">
        <w:rPr>
          <w:rFonts w:ascii="Times New Roman" w:hAnsi="Times New Roman"/>
          <w:color w:val="000000"/>
          <w:sz w:val="28"/>
          <w:lang w:val="ru-RU"/>
        </w:rPr>
        <w:t xml:space="preserve"> и </w:t>
      </w:r>
      <w:proofErr w:type="spellStart"/>
      <w:r w:rsidRPr="00C414A1">
        <w:rPr>
          <w:rFonts w:ascii="Times New Roman" w:hAnsi="Times New Roman"/>
          <w:color w:val="000000"/>
          <w:sz w:val="28"/>
          <w:lang w:val="ru-RU"/>
        </w:rPr>
        <w:t>ь</w:t>
      </w:r>
      <w:proofErr w:type="spellEnd"/>
      <w:r w:rsidRPr="00C414A1">
        <w:rPr>
          <w:rFonts w:ascii="Times New Roman" w:hAnsi="Times New Roman"/>
          <w:color w:val="000000"/>
          <w:sz w:val="28"/>
          <w:lang w:val="ru-RU"/>
        </w:rPr>
        <w:t>.</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Правописание приставок. Буквы </w:t>
      </w:r>
      <w:proofErr w:type="spellStart"/>
      <w:r w:rsidRPr="00C414A1">
        <w:rPr>
          <w:rFonts w:ascii="Times New Roman" w:hAnsi="Times New Roman"/>
          <w:color w:val="000000"/>
          <w:sz w:val="28"/>
          <w:lang w:val="ru-RU"/>
        </w:rPr>
        <w:t>ы</w:t>
      </w:r>
      <w:proofErr w:type="spellEnd"/>
      <w:r w:rsidRPr="00C414A1">
        <w:rPr>
          <w:rFonts w:ascii="Times New Roman" w:hAnsi="Times New Roman"/>
          <w:color w:val="000000"/>
          <w:sz w:val="28"/>
          <w:lang w:val="ru-RU"/>
        </w:rPr>
        <w:t xml:space="preserve"> – и после приставок.</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Правописание суффиксов.</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Правописание </w:t>
      </w:r>
      <w:proofErr w:type="spellStart"/>
      <w:r w:rsidRPr="00C414A1">
        <w:rPr>
          <w:rFonts w:ascii="Times New Roman" w:hAnsi="Times New Roman"/>
          <w:color w:val="000000"/>
          <w:sz w:val="28"/>
          <w:lang w:val="ru-RU"/>
        </w:rPr>
        <w:t>н</w:t>
      </w:r>
      <w:proofErr w:type="spellEnd"/>
      <w:r w:rsidRPr="00C414A1">
        <w:rPr>
          <w:rFonts w:ascii="Times New Roman" w:hAnsi="Times New Roman"/>
          <w:color w:val="000000"/>
          <w:sz w:val="28"/>
          <w:lang w:val="ru-RU"/>
        </w:rPr>
        <w:t xml:space="preserve"> и </w:t>
      </w:r>
      <w:proofErr w:type="spellStart"/>
      <w:r w:rsidRPr="00C414A1">
        <w:rPr>
          <w:rFonts w:ascii="Times New Roman" w:hAnsi="Times New Roman"/>
          <w:color w:val="000000"/>
          <w:sz w:val="28"/>
          <w:lang w:val="ru-RU"/>
        </w:rPr>
        <w:t>нн</w:t>
      </w:r>
      <w:proofErr w:type="spellEnd"/>
      <w:r w:rsidRPr="00C414A1">
        <w:rPr>
          <w:rFonts w:ascii="Times New Roman" w:hAnsi="Times New Roman"/>
          <w:color w:val="000000"/>
          <w:sz w:val="28"/>
          <w:lang w:val="ru-RU"/>
        </w:rPr>
        <w:t xml:space="preserve"> в словах различных частей речи.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Правописание не и ни.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Правописание окончаний имён существительных, имён прилагательных и глаголов.</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Слитное, дефисное и раздельное написание слов.</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Речь. Речевое общение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Речь как деятельность. Виды речевой деятельности (повторение, обобщение).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lastRenderedPageBreak/>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Текст. Информационно-смысловая переработка текста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Текст, его основные признаки (повторение, обобщение).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Логико-смысловые отношения между предложениями в тексте (общее представление).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C414A1">
        <w:rPr>
          <w:rFonts w:ascii="Times New Roman" w:hAnsi="Times New Roman"/>
          <w:color w:val="000000"/>
          <w:sz w:val="28"/>
          <w:lang w:val="ru-RU"/>
        </w:rPr>
        <w:t>инфографику</w:t>
      </w:r>
      <w:proofErr w:type="spellEnd"/>
      <w:r w:rsidRPr="00C414A1">
        <w:rPr>
          <w:rFonts w:ascii="Times New Roman" w:hAnsi="Times New Roman"/>
          <w:color w:val="000000"/>
          <w:sz w:val="28"/>
          <w:lang w:val="ru-RU"/>
        </w:rPr>
        <w:t xml:space="preserve"> и другие, и прослушанного текста.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План. Тезисы. Конспект. Реферат. Аннотация. Отзыв. Рецензия.</w:t>
      </w:r>
    </w:p>
    <w:p w:rsidR="002743AD" w:rsidRPr="00C414A1" w:rsidRDefault="002743AD">
      <w:pPr>
        <w:spacing w:after="0" w:line="264" w:lineRule="exact"/>
        <w:ind w:left="120"/>
        <w:jc w:val="both"/>
        <w:rPr>
          <w:lang w:val="ru-RU"/>
        </w:rPr>
      </w:pPr>
    </w:p>
    <w:p w:rsidR="002743AD" w:rsidRPr="00C414A1" w:rsidRDefault="002743AD">
      <w:pPr>
        <w:spacing w:after="0" w:line="264" w:lineRule="exact"/>
        <w:jc w:val="both"/>
        <w:rPr>
          <w:rFonts w:ascii="Times New Roman" w:hAnsi="Times New Roman"/>
          <w:color w:val="000000"/>
          <w:sz w:val="28"/>
          <w:lang w:val="ru-RU"/>
        </w:rPr>
        <w:sectPr w:rsidR="002743AD" w:rsidRPr="00C414A1">
          <w:pgSz w:w="11906" w:h="16383"/>
          <w:pgMar w:top="1440" w:right="1440" w:bottom="1440" w:left="1440" w:header="0" w:footer="0" w:gutter="0"/>
          <w:cols w:space="720"/>
          <w:formProt w:val="0"/>
          <w:docGrid w:linePitch="100" w:charSpace="4096"/>
        </w:sectPr>
      </w:pPr>
      <w:bookmarkStart w:id="8" w:name="block-178311291"/>
      <w:bookmarkEnd w:id="8"/>
    </w:p>
    <w:p w:rsidR="002743AD" w:rsidRPr="00C414A1" w:rsidRDefault="00C414A1">
      <w:pPr>
        <w:spacing w:after="0" w:line="264" w:lineRule="exact"/>
        <w:ind w:left="120"/>
        <w:jc w:val="both"/>
        <w:rPr>
          <w:lang w:val="ru-RU"/>
        </w:rPr>
      </w:pPr>
      <w:bookmarkStart w:id="9" w:name="block-17831129"/>
      <w:bookmarkEnd w:id="9"/>
      <w:r w:rsidRPr="00C414A1">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firstLine="600"/>
        <w:jc w:val="both"/>
        <w:rPr>
          <w:lang w:val="ru-RU"/>
        </w:rPr>
      </w:pPr>
      <w:proofErr w:type="gramStart"/>
      <w:r w:rsidRPr="00C414A1">
        <w:rPr>
          <w:rFonts w:ascii="Times New Roman" w:hAnsi="Times New Roman"/>
          <w:color w:val="000000"/>
          <w:sz w:val="28"/>
          <w:lang w:val="ru-RU"/>
        </w:rPr>
        <w:t xml:space="preserve">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w:t>
      </w:r>
      <w:proofErr w:type="spellStart"/>
      <w:r w:rsidRPr="00C414A1">
        <w:rPr>
          <w:rFonts w:ascii="Times New Roman" w:hAnsi="Times New Roman"/>
          <w:color w:val="000000"/>
          <w:sz w:val="28"/>
          <w:lang w:val="ru-RU"/>
        </w:rPr>
        <w:t>социокультурными</w:t>
      </w:r>
      <w:proofErr w:type="spellEnd"/>
      <w:r w:rsidRPr="00C414A1">
        <w:rPr>
          <w:rFonts w:ascii="Times New Roman" w:hAnsi="Times New Roman"/>
          <w:color w:val="000000"/>
          <w:sz w:val="28"/>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C414A1">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C414A1">
        <w:rPr>
          <w:rFonts w:ascii="Times New Roman" w:hAnsi="Times New Roman"/>
          <w:color w:val="000000"/>
          <w:sz w:val="28"/>
          <w:lang w:val="ru-RU"/>
        </w:rPr>
        <w:t>у</w:t>
      </w:r>
      <w:proofErr w:type="gramEnd"/>
      <w:r w:rsidRPr="00C414A1">
        <w:rPr>
          <w:rFonts w:ascii="Times New Roman" w:hAnsi="Times New Roman"/>
          <w:color w:val="000000"/>
          <w:sz w:val="28"/>
          <w:lang w:val="ru-RU"/>
        </w:rPr>
        <w:t xml:space="preserve"> обучающегося будут сформированы следующие личностные результаты: </w:t>
      </w:r>
    </w:p>
    <w:p w:rsidR="002743AD" w:rsidRDefault="00C414A1">
      <w:pPr>
        <w:spacing w:after="0" w:line="264" w:lineRule="exact"/>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743AD" w:rsidRPr="00C414A1" w:rsidRDefault="00C414A1">
      <w:pPr>
        <w:numPr>
          <w:ilvl w:val="0"/>
          <w:numId w:val="2"/>
        </w:numPr>
        <w:spacing w:after="0" w:line="264" w:lineRule="exact"/>
        <w:jc w:val="both"/>
        <w:rPr>
          <w:lang w:val="ru-RU"/>
        </w:rPr>
      </w:pPr>
      <w:proofErr w:type="spellStart"/>
      <w:r w:rsidRPr="00C414A1">
        <w:rPr>
          <w:rFonts w:ascii="Times New Roman" w:hAnsi="Times New Roman"/>
          <w:color w:val="000000"/>
          <w:sz w:val="28"/>
          <w:lang w:val="ru-RU"/>
        </w:rPr>
        <w:t>с</w:t>
      </w:r>
      <w:r w:rsidRPr="00C414A1">
        <w:rPr>
          <w:rFonts w:ascii="Times New Roman" w:hAnsi="Times New Roman"/>
          <w:color w:val="000000"/>
          <w:spacing w:val="-3"/>
          <w:sz w:val="28"/>
          <w:lang w:val="ru-RU"/>
        </w:rPr>
        <w:t>формированность</w:t>
      </w:r>
      <w:proofErr w:type="spellEnd"/>
      <w:r w:rsidRPr="00C414A1">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2743AD" w:rsidRPr="00C414A1" w:rsidRDefault="00C414A1">
      <w:pPr>
        <w:numPr>
          <w:ilvl w:val="0"/>
          <w:numId w:val="2"/>
        </w:numPr>
        <w:spacing w:after="0" w:line="264" w:lineRule="exact"/>
        <w:jc w:val="both"/>
        <w:rPr>
          <w:lang w:val="ru-RU"/>
        </w:rPr>
      </w:pPr>
      <w:r w:rsidRPr="00C414A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743AD" w:rsidRPr="00C414A1" w:rsidRDefault="00C414A1">
      <w:pPr>
        <w:numPr>
          <w:ilvl w:val="0"/>
          <w:numId w:val="2"/>
        </w:numPr>
        <w:spacing w:after="0" w:line="264" w:lineRule="exact"/>
        <w:jc w:val="both"/>
        <w:rPr>
          <w:lang w:val="ru-RU"/>
        </w:rPr>
      </w:pPr>
      <w:r w:rsidRPr="00C414A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2743AD" w:rsidRPr="00C414A1" w:rsidRDefault="00C414A1">
      <w:pPr>
        <w:numPr>
          <w:ilvl w:val="0"/>
          <w:numId w:val="2"/>
        </w:numPr>
        <w:spacing w:after="0" w:line="264" w:lineRule="exact"/>
        <w:jc w:val="both"/>
        <w:rPr>
          <w:lang w:val="ru-RU"/>
        </w:rPr>
      </w:pPr>
      <w:r w:rsidRPr="00C414A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743AD" w:rsidRPr="00C414A1" w:rsidRDefault="00C414A1">
      <w:pPr>
        <w:numPr>
          <w:ilvl w:val="0"/>
          <w:numId w:val="2"/>
        </w:numPr>
        <w:spacing w:after="0" w:line="264" w:lineRule="exact"/>
        <w:jc w:val="both"/>
        <w:rPr>
          <w:lang w:val="ru-RU"/>
        </w:rPr>
      </w:pPr>
      <w:r w:rsidRPr="00C414A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743AD" w:rsidRPr="00C414A1" w:rsidRDefault="00C414A1">
      <w:pPr>
        <w:numPr>
          <w:ilvl w:val="0"/>
          <w:numId w:val="2"/>
        </w:numPr>
        <w:spacing w:after="0" w:line="264" w:lineRule="exact"/>
        <w:jc w:val="both"/>
        <w:rPr>
          <w:lang w:val="ru-RU"/>
        </w:rPr>
      </w:pPr>
      <w:r w:rsidRPr="00C414A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743AD" w:rsidRPr="00C414A1" w:rsidRDefault="00C414A1">
      <w:pPr>
        <w:numPr>
          <w:ilvl w:val="0"/>
          <w:numId w:val="2"/>
        </w:numPr>
        <w:spacing w:after="0" w:line="264" w:lineRule="exact"/>
        <w:jc w:val="both"/>
        <w:rPr>
          <w:lang w:val="ru-RU"/>
        </w:rPr>
      </w:pPr>
      <w:r w:rsidRPr="00C414A1">
        <w:rPr>
          <w:rFonts w:ascii="Times New Roman" w:hAnsi="Times New Roman"/>
          <w:color w:val="000000"/>
          <w:sz w:val="28"/>
          <w:lang w:val="ru-RU"/>
        </w:rPr>
        <w:t>готовность к гуманитарной и волонтёрской деятельности.</w:t>
      </w:r>
    </w:p>
    <w:p w:rsidR="002743AD" w:rsidRDefault="00C414A1">
      <w:pPr>
        <w:spacing w:after="0" w:line="264" w:lineRule="exact"/>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743AD" w:rsidRPr="00C414A1" w:rsidRDefault="00C414A1">
      <w:pPr>
        <w:numPr>
          <w:ilvl w:val="0"/>
          <w:numId w:val="3"/>
        </w:numPr>
        <w:spacing w:after="0" w:line="264" w:lineRule="exact"/>
        <w:jc w:val="both"/>
        <w:rPr>
          <w:lang w:val="ru-RU"/>
        </w:rPr>
      </w:pPr>
      <w:proofErr w:type="spellStart"/>
      <w:r w:rsidRPr="00C414A1">
        <w:rPr>
          <w:rFonts w:ascii="Times New Roman" w:hAnsi="Times New Roman"/>
          <w:color w:val="000000"/>
          <w:sz w:val="28"/>
          <w:lang w:val="ru-RU"/>
        </w:rPr>
        <w:t>сформированность</w:t>
      </w:r>
      <w:proofErr w:type="spellEnd"/>
      <w:r w:rsidRPr="00C414A1">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743AD" w:rsidRPr="00C414A1" w:rsidRDefault="00C414A1">
      <w:pPr>
        <w:numPr>
          <w:ilvl w:val="0"/>
          <w:numId w:val="3"/>
        </w:numPr>
        <w:spacing w:after="0" w:line="264" w:lineRule="exact"/>
        <w:jc w:val="both"/>
        <w:rPr>
          <w:lang w:val="ru-RU"/>
        </w:rPr>
      </w:pPr>
      <w:r w:rsidRPr="00C414A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2743AD" w:rsidRPr="00C414A1" w:rsidRDefault="00C414A1">
      <w:pPr>
        <w:numPr>
          <w:ilvl w:val="0"/>
          <w:numId w:val="3"/>
        </w:numPr>
        <w:spacing w:after="0" w:line="264" w:lineRule="exact"/>
        <w:jc w:val="both"/>
        <w:rPr>
          <w:lang w:val="ru-RU"/>
        </w:rPr>
      </w:pPr>
      <w:r w:rsidRPr="00C414A1">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2743AD" w:rsidRDefault="00C414A1">
      <w:pPr>
        <w:spacing w:after="0" w:line="264" w:lineRule="exact"/>
        <w:ind w:firstLine="600"/>
        <w:jc w:val="both"/>
      </w:pPr>
      <w:r>
        <w:rPr>
          <w:rFonts w:ascii="Times New Roman" w:hAnsi="Times New Roman"/>
          <w:b/>
          <w:color w:val="000000"/>
          <w:sz w:val="28"/>
        </w:rPr>
        <w:lastRenderedPageBreak/>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743AD" w:rsidRPr="00C414A1" w:rsidRDefault="00C414A1">
      <w:pPr>
        <w:numPr>
          <w:ilvl w:val="0"/>
          <w:numId w:val="4"/>
        </w:numPr>
        <w:spacing w:after="0" w:line="264" w:lineRule="exact"/>
        <w:jc w:val="both"/>
        <w:rPr>
          <w:lang w:val="ru-RU"/>
        </w:rPr>
      </w:pPr>
      <w:r w:rsidRPr="00C414A1">
        <w:rPr>
          <w:rFonts w:ascii="Times New Roman" w:hAnsi="Times New Roman"/>
          <w:color w:val="000000"/>
          <w:sz w:val="28"/>
          <w:lang w:val="ru-RU"/>
        </w:rPr>
        <w:t>осознание духовных ценностей российского народа;</w:t>
      </w:r>
    </w:p>
    <w:p w:rsidR="002743AD" w:rsidRPr="00C414A1" w:rsidRDefault="00C414A1">
      <w:pPr>
        <w:numPr>
          <w:ilvl w:val="0"/>
          <w:numId w:val="4"/>
        </w:numPr>
        <w:spacing w:after="0" w:line="264" w:lineRule="exact"/>
        <w:jc w:val="both"/>
        <w:rPr>
          <w:lang w:val="ru-RU"/>
        </w:rPr>
      </w:pPr>
      <w:proofErr w:type="spellStart"/>
      <w:r w:rsidRPr="00C414A1">
        <w:rPr>
          <w:rFonts w:ascii="Times New Roman" w:hAnsi="Times New Roman"/>
          <w:color w:val="000000"/>
          <w:sz w:val="28"/>
          <w:lang w:val="ru-RU"/>
        </w:rPr>
        <w:t>сформированность</w:t>
      </w:r>
      <w:proofErr w:type="spellEnd"/>
      <w:r w:rsidRPr="00C414A1">
        <w:rPr>
          <w:rFonts w:ascii="Times New Roman" w:hAnsi="Times New Roman"/>
          <w:color w:val="000000"/>
          <w:sz w:val="28"/>
          <w:lang w:val="ru-RU"/>
        </w:rPr>
        <w:t xml:space="preserve"> нравственного сознания, норм этичного поведения;</w:t>
      </w:r>
    </w:p>
    <w:p w:rsidR="002743AD" w:rsidRPr="00C414A1" w:rsidRDefault="00C414A1">
      <w:pPr>
        <w:numPr>
          <w:ilvl w:val="0"/>
          <w:numId w:val="4"/>
        </w:numPr>
        <w:spacing w:after="0" w:line="264" w:lineRule="exact"/>
        <w:jc w:val="both"/>
        <w:rPr>
          <w:lang w:val="ru-RU"/>
        </w:rPr>
      </w:pPr>
      <w:r w:rsidRPr="00C414A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743AD" w:rsidRPr="00C414A1" w:rsidRDefault="00C414A1">
      <w:pPr>
        <w:numPr>
          <w:ilvl w:val="0"/>
          <w:numId w:val="4"/>
        </w:numPr>
        <w:spacing w:after="0" w:line="264" w:lineRule="exact"/>
        <w:jc w:val="both"/>
        <w:rPr>
          <w:lang w:val="ru-RU"/>
        </w:rPr>
      </w:pPr>
      <w:r w:rsidRPr="00C414A1">
        <w:rPr>
          <w:rFonts w:ascii="Times New Roman" w:hAnsi="Times New Roman"/>
          <w:color w:val="000000"/>
          <w:sz w:val="28"/>
          <w:lang w:val="ru-RU"/>
        </w:rPr>
        <w:t>осознание личного вклада в построение устойчивого будущего;</w:t>
      </w:r>
    </w:p>
    <w:p w:rsidR="002743AD" w:rsidRPr="00C414A1" w:rsidRDefault="00C414A1">
      <w:pPr>
        <w:numPr>
          <w:ilvl w:val="0"/>
          <w:numId w:val="4"/>
        </w:numPr>
        <w:spacing w:after="0" w:line="264" w:lineRule="exact"/>
        <w:jc w:val="both"/>
        <w:rPr>
          <w:lang w:val="ru-RU"/>
        </w:rPr>
      </w:pPr>
      <w:r w:rsidRPr="00C414A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743AD" w:rsidRDefault="00C414A1">
      <w:pPr>
        <w:spacing w:after="0" w:line="264" w:lineRule="exact"/>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743AD" w:rsidRPr="00C414A1" w:rsidRDefault="00C414A1">
      <w:pPr>
        <w:numPr>
          <w:ilvl w:val="0"/>
          <w:numId w:val="5"/>
        </w:numPr>
        <w:spacing w:after="0" w:line="264" w:lineRule="exact"/>
        <w:jc w:val="both"/>
        <w:rPr>
          <w:lang w:val="ru-RU"/>
        </w:rPr>
      </w:pPr>
      <w:r w:rsidRPr="00C414A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743AD" w:rsidRPr="00C414A1" w:rsidRDefault="00C414A1">
      <w:pPr>
        <w:numPr>
          <w:ilvl w:val="0"/>
          <w:numId w:val="5"/>
        </w:numPr>
        <w:spacing w:after="0" w:line="264" w:lineRule="exact"/>
        <w:jc w:val="both"/>
        <w:rPr>
          <w:lang w:val="ru-RU"/>
        </w:rPr>
      </w:pPr>
      <w:r w:rsidRPr="00C414A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743AD" w:rsidRPr="00C414A1" w:rsidRDefault="00C414A1">
      <w:pPr>
        <w:numPr>
          <w:ilvl w:val="0"/>
          <w:numId w:val="5"/>
        </w:numPr>
        <w:spacing w:after="0" w:line="264" w:lineRule="exact"/>
        <w:jc w:val="both"/>
        <w:rPr>
          <w:lang w:val="ru-RU"/>
        </w:rPr>
      </w:pPr>
      <w:r w:rsidRPr="00C414A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2743AD" w:rsidRPr="00C414A1" w:rsidRDefault="00C414A1">
      <w:pPr>
        <w:numPr>
          <w:ilvl w:val="0"/>
          <w:numId w:val="5"/>
        </w:numPr>
        <w:spacing w:after="0" w:line="264" w:lineRule="exact"/>
        <w:jc w:val="both"/>
        <w:rPr>
          <w:lang w:val="ru-RU"/>
        </w:rPr>
      </w:pPr>
      <w:r w:rsidRPr="00C414A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2743AD" w:rsidRDefault="00C414A1">
      <w:pPr>
        <w:spacing w:after="0" w:line="264" w:lineRule="exact"/>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743AD" w:rsidRPr="00C414A1" w:rsidRDefault="00C414A1">
      <w:pPr>
        <w:numPr>
          <w:ilvl w:val="0"/>
          <w:numId w:val="6"/>
        </w:numPr>
        <w:spacing w:after="0" w:line="264" w:lineRule="exact"/>
        <w:jc w:val="both"/>
        <w:rPr>
          <w:lang w:val="ru-RU"/>
        </w:rPr>
      </w:pPr>
      <w:proofErr w:type="spellStart"/>
      <w:r w:rsidRPr="00C414A1">
        <w:rPr>
          <w:rFonts w:ascii="Times New Roman" w:hAnsi="Times New Roman"/>
          <w:color w:val="000000"/>
          <w:sz w:val="28"/>
          <w:lang w:val="ru-RU"/>
        </w:rPr>
        <w:t>сформированность</w:t>
      </w:r>
      <w:proofErr w:type="spellEnd"/>
      <w:r w:rsidRPr="00C414A1">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2743AD" w:rsidRPr="00C414A1" w:rsidRDefault="00C414A1">
      <w:pPr>
        <w:numPr>
          <w:ilvl w:val="0"/>
          <w:numId w:val="6"/>
        </w:numPr>
        <w:spacing w:after="0" w:line="264" w:lineRule="exact"/>
        <w:jc w:val="both"/>
        <w:rPr>
          <w:lang w:val="ru-RU"/>
        </w:rPr>
      </w:pPr>
      <w:r w:rsidRPr="00C414A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743AD" w:rsidRPr="00C414A1" w:rsidRDefault="00C414A1">
      <w:pPr>
        <w:numPr>
          <w:ilvl w:val="0"/>
          <w:numId w:val="6"/>
        </w:numPr>
        <w:spacing w:after="0" w:line="264" w:lineRule="exact"/>
        <w:jc w:val="both"/>
        <w:rPr>
          <w:lang w:val="ru-RU"/>
        </w:rPr>
      </w:pPr>
      <w:r w:rsidRPr="00C414A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743AD" w:rsidRDefault="00C414A1">
      <w:pPr>
        <w:spacing w:after="0" w:line="264" w:lineRule="exact"/>
        <w:ind w:firstLine="60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743AD" w:rsidRPr="00C414A1" w:rsidRDefault="00C414A1">
      <w:pPr>
        <w:numPr>
          <w:ilvl w:val="0"/>
          <w:numId w:val="7"/>
        </w:numPr>
        <w:spacing w:after="0" w:line="264" w:lineRule="exact"/>
        <w:jc w:val="both"/>
        <w:rPr>
          <w:lang w:val="ru-RU"/>
        </w:rPr>
      </w:pPr>
      <w:r w:rsidRPr="00C414A1">
        <w:rPr>
          <w:rFonts w:ascii="Times New Roman" w:hAnsi="Times New Roman"/>
          <w:color w:val="000000"/>
          <w:sz w:val="28"/>
          <w:lang w:val="ru-RU"/>
        </w:rPr>
        <w:t>готовность к труду, осознание ценности мастерства, трудолюбие;</w:t>
      </w:r>
    </w:p>
    <w:p w:rsidR="002743AD" w:rsidRPr="00C414A1" w:rsidRDefault="00C414A1">
      <w:pPr>
        <w:numPr>
          <w:ilvl w:val="0"/>
          <w:numId w:val="7"/>
        </w:numPr>
        <w:spacing w:after="0" w:line="264" w:lineRule="exact"/>
        <w:jc w:val="both"/>
        <w:rPr>
          <w:lang w:val="ru-RU"/>
        </w:rPr>
      </w:pPr>
      <w:r w:rsidRPr="00C414A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2743AD" w:rsidRPr="00C414A1" w:rsidRDefault="00C414A1">
      <w:pPr>
        <w:numPr>
          <w:ilvl w:val="0"/>
          <w:numId w:val="7"/>
        </w:numPr>
        <w:spacing w:after="0" w:line="264" w:lineRule="exact"/>
        <w:jc w:val="both"/>
        <w:rPr>
          <w:lang w:val="ru-RU"/>
        </w:rPr>
      </w:pPr>
      <w:r w:rsidRPr="00C414A1">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2743AD" w:rsidRPr="00C414A1" w:rsidRDefault="00C414A1">
      <w:pPr>
        <w:numPr>
          <w:ilvl w:val="0"/>
          <w:numId w:val="7"/>
        </w:numPr>
        <w:spacing w:after="0" w:line="264" w:lineRule="exact"/>
        <w:jc w:val="both"/>
        <w:rPr>
          <w:lang w:val="ru-RU"/>
        </w:rPr>
      </w:pPr>
      <w:r w:rsidRPr="00C414A1">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2743AD" w:rsidRDefault="00C414A1">
      <w:pPr>
        <w:spacing w:after="0" w:line="264" w:lineRule="exact"/>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743AD" w:rsidRPr="00C414A1" w:rsidRDefault="00C414A1">
      <w:pPr>
        <w:numPr>
          <w:ilvl w:val="0"/>
          <w:numId w:val="8"/>
        </w:numPr>
        <w:spacing w:after="0" w:line="264" w:lineRule="exact"/>
        <w:jc w:val="both"/>
        <w:rPr>
          <w:lang w:val="ru-RU"/>
        </w:rPr>
      </w:pPr>
      <w:proofErr w:type="spellStart"/>
      <w:r w:rsidRPr="00C414A1">
        <w:rPr>
          <w:rFonts w:ascii="Times New Roman" w:hAnsi="Times New Roman"/>
          <w:color w:val="000000"/>
          <w:sz w:val="28"/>
          <w:lang w:val="ru-RU"/>
        </w:rPr>
        <w:t>сформированность</w:t>
      </w:r>
      <w:proofErr w:type="spellEnd"/>
      <w:r w:rsidRPr="00C414A1">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743AD" w:rsidRPr="00C414A1" w:rsidRDefault="00C414A1">
      <w:pPr>
        <w:numPr>
          <w:ilvl w:val="0"/>
          <w:numId w:val="8"/>
        </w:numPr>
        <w:spacing w:after="0" w:line="264" w:lineRule="exact"/>
        <w:jc w:val="both"/>
        <w:rPr>
          <w:lang w:val="ru-RU"/>
        </w:rPr>
      </w:pPr>
      <w:r w:rsidRPr="00C414A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743AD" w:rsidRPr="00C414A1" w:rsidRDefault="00C414A1">
      <w:pPr>
        <w:numPr>
          <w:ilvl w:val="0"/>
          <w:numId w:val="8"/>
        </w:numPr>
        <w:spacing w:after="0" w:line="264" w:lineRule="exact"/>
        <w:jc w:val="both"/>
        <w:rPr>
          <w:lang w:val="ru-RU"/>
        </w:rPr>
      </w:pPr>
      <w:r w:rsidRPr="00C414A1">
        <w:rPr>
          <w:rFonts w:ascii="Times New Roman" w:hAnsi="Times New Roman"/>
          <w:color w:val="000000"/>
          <w:sz w:val="28"/>
          <w:lang w:val="ru-RU"/>
        </w:rPr>
        <w:lastRenderedPageBreak/>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2743AD" w:rsidRPr="00C414A1" w:rsidRDefault="00C414A1">
      <w:pPr>
        <w:numPr>
          <w:ilvl w:val="0"/>
          <w:numId w:val="8"/>
        </w:numPr>
        <w:spacing w:after="0" w:line="264" w:lineRule="exact"/>
        <w:jc w:val="both"/>
        <w:rPr>
          <w:lang w:val="ru-RU"/>
        </w:rPr>
      </w:pPr>
      <w:r w:rsidRPr="00C414A1">
        <w:rPr>
          <w:rFonts w:ascii="Times New Roman" w:hAnsi="Times New Roman"/>
          <w:color w:val="000000"/>
          <w:sz w:val="28"/>
          <w:lang w:val="ru-RU"/>
        </w:rPr>
        <w:t>расширение опыта деятельности экологической направленности.</w:t>
      </w:r>
    </w:p>
    <w:p w:rsidR="002743AD" w:rsidRDefault="00C414A1">
      <w:pPr>
        <w:spacing w:after="0" w:line="264" w:lineRule="exact"/>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2743AD" w:rsidRPr="00C414A1" w:rsidRDefault="00C414A1">
      <w:pPr>
        <w:numPr>
          <w:ilvl w:val="0"/>
          <w:numId w:val="9"/>
        </w:numPr>
        <w:spacing w:after="0" w:line="264" w:lineRule="exact"/>
        <w:jc w:val="both"/>
        <w:rPr>
          <w:lang w:val="ru-RU"/>
        </w:rPr>
      </w:pPr>
      <w:proofErr w:type="spellStart"/>
      <w:r w:rsidRPr="00C414A1">
        <w:rPr>
          <w:rFonts w:ascii="Times New Roman" w:hAnsi="Times New Roman"/>
          <w:color w:val="000000"/>
          <w:sz w:val="28"/>
          <w:lang w:val="ru-RU"/>
        </w:rPr>
        <w:t>сформированность</w:t>
      </w:r>
      <w:proofErr w:type="spellEnd"/>
      <w:r w:rsidRPr="00C414A1">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743AD" w:rsidRPr="00C414A1" w:rsidRDefault="00C414A1">
      <w:pPr>
        <w:numPr>
          <w:ilvl w:val="0"/>
          <w:numId w:val="9"/>
        </w:numPr>
        <w:spacing w:after="0" w:line="264" w:lineRule="exact"/>
        <w:jc w:val="both"/>
        <w:rPr>
          <w:lang w:val="ru-RU"/>
        </w:rPr>
      </w:pPr>
      <w:r w:rsidRPr="00C414A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2743AD" w:rsidRPr="00C414A1" w:rsidRDefault="00C414A1">
      <w:pPr>
        <w:numPr>
          <w:ilvl w:val="0"/>
          <w:numId w:val="9"/>
        </w:numPr>
        <w:spacing w:after="0" w:line="264" w:lineRule="exact"/>
        <w:jc w:val="both"/>
        <w:rPr>
          <w:lang w:val="ru-RU"/>
        </w:rPr>
      </w:pPr>
      <w:r w:rsidRPr="00C414A1">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C414A1">
        <w:rPr>
          <w:rFonts w:ascii="Times New Roman" w:hAnsi="Times New Roman"/>
          <w:color w:val="000000"/>
          <w:sz w:val="28"/>
          <w:lang w:val="ru-RU"/>
        </w:rPr>
        <w:t>у</w:t>
      </w:r>
      <w:proofErr w:type="gramEnd"/>
      <w:r w:rsidRPr="00C414A1">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C414A1">
        <w:rPr>
          <w:rFonts w:ascii="Times New Roman" w:hAnsi="Times New Roman"/>
          <w:color w:val="000000"/>
          <w:sz w:val="28"/>
          <w:lang w:val="ru-RU"/>
        </w:rPr>
        <w:t>сформированность</w:t>
      </w:r>
      <w:proofErr w:type="spellEnd"/>
      <w:r w:rsidRPr="00C414A1">
        <w:rPr>
          <w:rFonts w:ascii="Times New Roman" w:hAnsi="Times New Roman"/>
          <w:color w:val="000000"/>
          <w:sz w:val="28"/>
          <w:lang w:val="ru-RU"/>
        </w:rPr>
        <w:t>:</w:t>
      </w:r>
    </w:p>
    <w:p w:rsidR="002743AD" w:rsidRPr="00C414A1" w:rsidRDefault="00C414A1">
      <w:pPr>
        <w:numPr>
          <w:ilvl w:val="0"/>
          <w:numId w:val="10"/>
        </w:numPr>
        <w:spacing w:after="0" w:line="264" w:lineRule="exact"/>
        <w:jc w:val="both"/>
        <w:rPr>
          <w:lang w:val="ru-RU"/>
        </w:rPr>
      </w:pPr>
      <w:r w:rsidRPr="00C414A1">
        <w:rPr>
          <w:rFonts w:ascii="Times New Roman" w:hAnsi="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2743AD" w:rsidRPr="00C414A1" w:rsidRDefault="00C414A1">
      <w:pPr>
        <w:numPr>
          <w:ilvl w:val="0"/>
          <w:numId w:val="10"/>
        </w:numPr>
        <w:spacing w:after="0" w:line="264" w:lineRule="exact"/>
        <w:jc w:val="both"/>
        <w:rPr>
          <w:lang w:val="ru-RU"/>
        </w:rPr>
      </w:pPr>
      <w:r w:rsidRPr="00C414A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2743AD" w:rsidRPr="00C414A1" w:rsidRDefault="00C414A1">
      <w:pPr>
        <w:numPr>
          <w:ilvl w:val="0"/>
          <w:numId w:val="10"/>
        </w:numPr>
        <w:spacing w:after="0" w:line="264" w:lineRule="exact"/>
        <w:jc w:val="both"/>
        <w:rPr>
          <w:lang w:val="ru-RU"/>
        </w:rPr>
      </w:pPr>
      <w:r w:rsidRPr="00C414A1">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743AD" w:rsidRPr="00C414A1" w:rsidRDefault="00C414A1">
      <w:pPr>
        <w:numPr>
          <w:ilvl w:val="0"/>
          <w:numId w:val="10"/>
        </w:numPr>
        <w:spacing w:after="0" w:line="264" w:lineRule="exact"/>
        <w:jc w:val="both"/>
        <w:rPr>
          <w:lang w:val="ru-RU"/>
        </w:rPr>
      </w:pPr>
      <w:proofErr w:type="spellStart"/>
      <w:r w:rsidRPr="00C414A1">
        <w:rPr>
          <w:rFonts w:ascii="Times New Roman" w:hAnsi="Times New Roman"/>
          <w:color w:val="000000"/>
          <w:sz w:val="28"/>
          <w:lang w:val="ru-RU"/>
        </w:rPr>
        <w:t>эмпатии</w:t>
      </w:r>
      <w:proofErr w:type="spellEnd"/>
      <w:r w:rsidRPr="00C414A1">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2743AD" w:rsidRPr="00C414A1" w:rsidRDefault="00C414A1">
      <w:pPr>
        <w:numPr>
          <w:ilvl w:val="0"/>
          <w:numId w:val="10"/>
        </w:numPr>
        <w:spacing w:after="0" w:line="264" w:lineRule="exact"/>
        <w:jc w:val="both"/>
        <w:rPr>
          <w:lang w:val="ru-RU"/>
        </w:rPr>
      </w:pPr>
      <w:r w:rsidRPr="00C414A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У обучающегося будут сформированы следующие </w:t>
      </w:r>
      <w:r w:rsidRPr="00C414A1">
        <w:rPr>
          <w:rFonts w:ascii="Times New Roman" w:hAnsi="Times New Roman"/>
          <w:b/>
          <w:color w:val="000000"/>
          <w:sz w:val="28"/>
          <w:lang w:val="ru-RU"/>
        </w:rPr>
        <w:t>базовые логические действия</w:t>
      </w:r>
      <w:r w:rsidRPr="00C414A1">
        <w:rPr>
          <w:rFonts w:ascii="Times New Roman" w:hAnsi="Times New Roman"/>
          <w:color w:val="000000"/>
          <w:sz w:val="28"/>
          <w:lang w:val="ru-RU"/>
        </w:rPr>
        <w:t xml:space="preserve"> как часть познавательных универсальных учебных действий:</w:t>
      </w:r>
    </w:p>
    <w:p w:rsidR="002743AD" w:rsidRPr="00C414A1" w:rsidRDefault="00C414A1">
      <w:pPr>
        <w:numPr>
          <w:ilvl w:val="0"/>
          <w:numId w:val="11"/>
        </w:numPr>
        <w:spacing w:after="0" w:line="264" w:lineRule="exact"/>
        <w:jc w:val="both"/>
        <w:rPr>
          <w:lang w:val="ru-RU"/>
        </w:rPr>
      </w:pPr>
      <w:r w:rsidRPr="00C414A1">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2743AD" w:rsidRPr="00C414A1" w:rsidRDefault="00C414A1">
      <w:pPr>
        <w:numPr>
          <w:ilvl w:val="0"/>
          <w:numId w:val="11"/>
        </w:numPr>
        <w:spacing w:after="0" w:line="264" w:lineRule="exact"/>
        <w:jc w:val="both"/>
        <w:rPr>
          <w:lang w:val="ru-RU"/>
        </w:rPr>
      </w:pPr>
      <w:r w:rsidRPr="00C414A1">
        <w:rPr>
          <w:rFonts w:ascii="Times New Roman" w:hAnsi="Times New Roman"/>
          <w:color w:val="000000"/>
          <w:sz w:val="28"/>
          <w:lang w:val="ru-RU"/>
        </w:rPr>
        <w:t xml:space="preserve">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w:t>
      </w:r>
      <w:r w:rsidRPr="00C414A1">
        <w:rPr>
          <w:rFonts w:ascii="Times New Roman" w:hAnsi="Times New Roman"/>
          <w:color w:val="000000"/>
          <w:sz w:val="28"/>
          <w:lang w:val="ru-RU"/>
        </w:rPr>
        <w:lastRenderedPageBreak/>
        <w:t>функциональных разновидностей языка, функционально-смысловых типов, жанров;</w:t>
      </w:r>
    </w:p>
    <w:p w:rsidR="002743AD" w:rsidRPr="00C414A1" w:rsidRDefault="00C414A1">
      <w:pPr>
        <w:numPr>
          <w:ilvl w:val="0"/>
          <w:numId w:val="11"/>
        </w:numPr>
        <w:spacing w:after="0" w:line="264" w:lineRule="exact"/>
        <w:jc w:val="both"/>
        <w:rPr>
          <w:lang w:val="ru-RU"/>
        </w:rPr>
      </w:pPr>
      <w:r w:rsidRPr="00C414A1">
        <w:rPr>
          <w:rFonts w:ascii="Times New Roman" w:hAnsi="Times New Roman"/>
          <w:color w:val="000000"/>
          <w:sz w:val="28"/>
          <w:lang w:val="ru-RU"/>
        </w:rPr>
        <w:t>определять цели деятельности, задавать параметры и критерии их достижения;</w:t>
      </w:r>
    </w:p>
    <w:p w:rsidR="002743AD" w:rsidRPr="00C414A1" w:rsidRDefault="00C414A1">
      <w:pPr>
        <w:numPr>
          <w:ilvl w:val="0"/>
          <w:numId w:val="11"/>
        </w:numPr>
        <w:spacing w:after="0" w:line="264" w:lineRule="exact"/>
        <w:jc w:val="both"/>
        <w:rPr>
          <w:lang w:val="ru-RU"/>
        </w:rPr>
      </w:pPr>
      <w:r w:rsidRPr="00C414A1">
        <w:rPr>
          <w:rFonts w:ascii="Times New Roman" w:hAnsi="Times New Roman"/>
          <w:color w:val="000000"/>
          <w:sz w:val="28"/>
          <w:lang w:val="ru-RU"/>
        </w:rPr>
        <w:t>выявлять закономерности и противоречия языковых явлений, данных в наблюдении;</w:t>
      </w:r>
    </w:p>
    <w:p w:rsidR="002743AD" w:rsidRPr="00C414A1" w:rsidRDefault="00C414A1">
      <w:pPr>
        <w:numPr>
          <w:ilvl w:val="0"/>
          <w:numId w:val="11"/>
        </w:numPr>
        <w:spacing w:after="0" w:line="264" w:lineRule="exact"/>
        <w:jc w:val="both"/>
        <w:rPr>
          <w:lang w:val="ru-RU"/>
        </w:rPr>
      </w:pPr>
      <w:r w:rsidRPr="00C414A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743AD" w:rsidRPr="00C414A1" w:rsidRDefault="00C414A1">
      <w:pPr>
        <w:numPr>
          <w:ilvl w:val="0"/>
          <w:numId w:val="11"/>
        </w:numPr>
        <w:spacing w:after="0" w:line="264" w:lineRule="exact"/>
        <w:jc w:val="both"/>
        <w:rPr>
          <w:lang w:val="ru-RU"/>
        </w:rPr>
      </w:pPr>
      <w:r w:rsidRPr="00C414A1">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2743AD" w:rsidRPr="00C414A1" w:rsidRDefault="00C414A1">
      <w:pPr>
        <w:numPr>
          <w:ilvl w:val="0"/>
          <w:numId w:val="11"/>
        </w:numPr>
        <w:spacing w:after="0" w:line="264" w:lineRule="exact"/>
        <w:jc w:val="both"/>
        <w:rPr>
          <w:lang w:val="ru-RU"/>
        </w:rPr>
      </w:pPr>
      <w:r w:rsidRPr="00C414A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2743AD" w:rsidRPr="00C414A1" w:rsidRDefault="00C414A1">
      <w:pPr>
        <w:numPr>
          <w:ilvl w:val="0"/>
          <w:numId w:val="11"/>
        </w:numPr>
        <w:spacing w:after="0" w:line="264" w:lineRule="exact"/>
        <w:jc w:val="both"/>
        <w:rPr>
          <w:lang w:val="ru-RU"/>
        </w:rPr>
      </w:pPr>
      <w:r w:rsidRPr="00C414A1">
        <w:rPr>
          <w:rFonts w:ascii="Times New Roman" w:hAnsi="Times New Roman"/>
          <w:color w:val="000000"/>
          <w:sz w:val="28"/>
          <w:lang w:val="ru-RU"/>
        </w:rPr>
        <w:t xml:space="preserve">развивать </w:t>
      </w:r>
      <w:proofErr w:type="spellStart"/>
      <w:r w:rsidRPr="00C414A1">
        <w:rPr>
          <w:rFonts w:ascii="Times New Roman" w:hAnsi="Times New Roman"/>
          <w:color w:val="000000"/>
          <w:sz w:val="28"/>
          <w:lang w:val="ru-RU"/>
        </w:rPr>
        <w:t>креативное</w:t>
      </w:r>
      <w:proofErr w:type="spellEnd"/>
      <w:r w:rsidRPr="00C414A1">
        <w:rPr>
          <w:rFonts w:ascii="Times New Roman" w:hAnsi="Times New Roman"/>
          <w:color w:val="000000"/>
          <w:sz w:val="28"/>
          <w:lang w:val="ru-RU"/>
        </w:rPr>
        <w:t xml:space="preserve"> мышление при решении жизненных проблем с учётом собственного речевого и читательского опыта.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У обучающегося будут сформированы следующие </w:t>
      </w:r>
      <w:r w:rsidRPr="00C414A1">
        <w:rPr>
          <w:rFonts w:ascii="Times New Roman" w:hAnsi="Times New Roman"/>
          <w:b/>
          <w:color w:val="000000"/>
          <w:sz w:val="28"/>
          <w:lang w:val="ru-RU"/>
        </w:rPr>
        <w:t>базовые исследовательские действия</w:t>
      </w:r>
      <w:r w:rsidRPr="00C414A1">
        <w:rPr>
          <w:rFonts w:ascii="Times New Roman" w:hAnsi="Times New Roman"/>
          <w:color w:val="000000"/>
          <w:sz w:val="28"/>
          <w:lang w:val="ru-RU"/>
        </w:rPr>
        <w:t xml:space="preserve"> как часть познавательных универсальных учебных действий:</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давать оценку новым ситуациям, приобретённому опыту;</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уметь интегрировать знания из разных предметных областей;</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2743AD" w:rsidRPr="00C414A1" w:rsidRDefault="00C414A1">
      <w:pPr>
        <w:numPr>
          <w:ilvl w:val="0"/>
          <w:numId w:val="12"/>
        </w:numPr>
        <w:spacing w:after="0" w:line="264" w:lineRule="exact"/>
        <w:jc w:val="both"/>
        <w:rPr>
          <w:lang w:val="ru-RU"/>
        </w:rPr>
      </w:pPr>
      <w:r w:rsidRPr="00C414A1">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У обучающегося будут сформированы следующие </w:t>
      </w:r>
      <w:r w:rsidRPr="00C414A1">
        <w:rPr>
          <w:rFonts w:ascii="Times New Roman" w:hAnsi="Times New Roman"/>
          <w:b/>
          <w:color w:val="000000"/>
          <w:sz w:val="28"/>
          <w:lang w:val="ru-RU"/>
        </w:rPr>
        <w:t>умения работать с информацией</w:t>
      </w:r>
      <w:r w:rsidRPr="00C414A1">
        <w:rPr>
          <w:rFonts w:ascii="Times New Roman" w:hAnsi="Times New Roman"/>
          <w:color w:val="000000"/>
          <w:sz w:val="28"/>
          <w:lang w:val="ru-RU"/>
        </w:rPr>
        <w:t xml:space="preserve"> как часть познавательных универсальных учебных действий:</w:t>
      </w:r>
    </w:p>
    <w:p w:rsidR="002743AD" w:rsidRPr="00C414A1" w:rsidRDefault="00C414A1">
      <w:pPr>
        <w:numPr>
          <w:ilvl w:val="0"/>
          <w:numId w:val="13"/>
        </w:numPr>
        <w:spacing w:after="0" w:line="264" w:lineRule="exact"/>
        <w:jc w:val="both"/>
        <w:rPr>
          <w:lang w:val="ru-RU"/>
        </w:rPr>
      </w:pPr>
      <w:r w:rsidRPr="00C414A1">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C414A1">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2743AD" w:rsidRPr="00C414A1" w:rsidRDefault="00C414A1">
      <w:pPr>
        <w:numPr>
          <w:ilvl w:val="0"/>
          <w:numId w:val="13"/>
        </w:numPr>
        <w:spacing w:after="0" w:line="264" w:lineRule="exact"/>
        <w:jc w:val="both"/>
        <w:rPr>
          <w:lang w:val="ru-RU"/>
        </w:rPr>
      </w:pPr>
      <w:r w:rsidRPr="00C414A1">
        <w:rPr>
          <w:rFonts w:ascii="Times New Roman" w:hAnsi="Times New Roman"/>
          <w:color w:val="000000"/>
          <w:sz w:val="28"/>
          <w:lang w:val="ru-RU"/>
        </w:rPr>
        <w:t>создавать тексты в различных форматах с учётом назначения информац</w:t>
      </w:r>
      <w:proofErr w:type="gramStart"/>
      <w:r w:rsidRPr="00C414A1">
        <w:rPr>
          <w:rFonts w:ascii="Times New Roman" w:hAnsi="Times New Roman"/>
          <w:color w:val="000000"/>
          <w:sz w:val="28"/>
          <w:lang w:val="ru-RU"/>
        </w:rPr>
        <w:t>ии и её</w:t>
      </w:r>
      <w:proofErr w:type="gramEnd"/>
      <w:r w:rsidRPr="00C414A1">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2743AD" w:rsidRPr="00C414A1" w:rsidRDefault="00C414A1">
      <w:pPr>
        <w:numPr>
          <w:ilvl w:val="0"/>
          <w:numId w:val="13"/>
        </w:numPr>
        <w:spacing w:after="0" w:line="264" w:lineRule="exact"/>
        <w:jc w:val="both"/>
        <w:rPr>
          <w:lang w:val="ru-RU"/>
        </w:rPr>
      </w:pPr>
      <w:r w:rsidRPr="00C414A1">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2743AD" w:rsidRPr="00C414A1" w:rsidRDefault="00C414A1">
      <w:pPr>
        <w:numPr>
          <w:ilvl w:val="0"/>
          <w:numId w:val="13"/>
        </w:numPr>
        <w:spacing w:after="0" w:line="264" w:lineRule="exact"/>
        <w:jc w:val="both"/>
        <w:rPr>
          <w:lang w:val="ru-RU"/>
        </w:rPr>
      </w:pPr>
      <w:r w:rsidRPr="00C414A1">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743AD" w:rsidRPr="00C414A1" w:rsidRDefault="00C414A1">
      <w:pPr>
        <w:numPr>
          <w:ilvl w:val="0"/>
          <w:numId w:val="13"/>
        </w:numPr>
        <w:spacing w:after="0" w:line="264" w:lineRule="exact"/>
        <w:jc w:val="both"/>
        <w:rPr>
          <w:lang w:val="ru-RU"/>
        </w:rPr>
      </w:pPr>
      <w:r w:rsidRPr="00C414A1">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У обучающегося будут сформированы следующие </w:t>
      </w:r>
      <w:r w:rsidRPr="00C414A1">
        <w:rPr>
          <w:rFonts w:ascii="Times New Roman" w:hAnsi="Times New Roman"/>
          <w:b/>
          <w:color w:val="000000"/>
          <w:sz w:val="28"/>
          <w:lang w:val="ru-RU"/>
        </w:rPr>
        <w:t xml:space="preserve">умения общения </w:t>
      </w:r>
      <w:r w:rsidRPr="00C414A1">
        <w:rPr>
          <w:rFonts w:ascii="Times New Roman" w:hAnsi="Times New Roman"/>
          <w:color w:val="000000"/>
          <w:sz w:val="28"/>
          <w:lang w:val="ru-RU"/>
        </w:rPr>
        <w:t>как часть коммуникативных универсальных учебных действий:</w:t>
      </w:r>
    </w:p>
    <w:p w:rsidR="002743AD" w:rsidRPr="00C414A1" w:rsidRDefault="00C414A1">
      <w:pPr>
        <w:numPr>
          <w:ilvl w:val="0"/>
          <w:numId w:val="14"/>
        </w:numPr>
        <w:spacing w:after="0" w:line="264" w:lineRule="exact"/>
        <w:jc w:val="both"/>
        <w:rPr>
          <w:lang w:val="ru-RU"/>
        </w:rPr>
      </w:pPr>
      <w:r w:rsidRPr="00C414A1">
        <w:rPr>
          <w:rFonts w:ascii="Times New Roman" w:hAnsi="Times New Roman"/>
          <w:color w:val="000000"/>
          <w:sz w:val="28"/>
          <w:lang w:val="ru-RU"/>
        </w:rPr>
        <w:t>осуществлять коммуникацию во всех сферах жизни;</w:t>
      </w:r>
    </w:p>
    <w:p w:rsidR="002743AD" w:rsidRPr="00C414A1" w:rsidRDefault="00C414A1">
      <w:pPr>
        <w:numPr>
          <w:ilvl w:val="0"/>
          <w:numId w:val="14"/>
        </w:numPr>
        <w:spacing w:after="0" w:line="264" w:lineRule="exact"/>
        <w:jc w:val="both"/>
        <w:rPr>
          <w:lang w:val="ru-RU"/>
        </w:rPr>
      </w:pPr>
      <w:r w:rsidRPr="00C414A1">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2743AD" w:rsidRPr="00C414A1" w:rsidRDefault="00C414A1">
      <w:pPr>
        <w:numPr>
          <w:ilvl w:val="0"/>
          <w:numId w:val="14"/>
        </w:numPr>
        <w:spacing w:after="0" w:line="264" w:lineRule="exact"/>
        <w:jc w:val="both"/>
        <w:rPr>
          <w:lang w:val="ru-RU"/>
        </w:rPr>
      </w:pPr>
      <w:r w:rsidRPr="00C414A1">
        <w:rPr>
          <w:rFonts w:ascii="Times New Roman" w:hAnsi="Times New Roman"/>
          <w:color w:val="000000"/>
          <w:sz w:val="28"/>
          <w:lang w:val="ru-RU"/>
        </w:rPr>
        <w:t xml:space="preserve">владеть различными способами общения и взаимодействия; </w:t>
      </w:r>
      <w:proofErr w:type="spellStart"/>
      <w:r w:rsidRPr="00C414A1">
        <w:rPr>
          <w:rFonts w:ascii="Times New Roman" w:hAnsi="Times New Roman"/>
          <w:color w:val="000000"/>
          <w:sz w:val="28"/>
          <w:lang w:val="ru-RU"/>
        </w:rPr>
        <w:t>аргументированно</w:t>
      </w:r>
      <w:proofErr w:type="spellEnd"/>
      <w:r w:rsidRPr="00C414A1">
        <w:rPr>
          <w:rFonts w:ascii="Times New Roman" w:hAnsi="Times New Roman"/>
          <w:color w:val="000000"/>
          <w:sz w:val="28"/>
          <w:lang w:val="ru-RU"/>
        </w:rPr>
        <w:t xml:space="preserve"> вести диалог;</w:t>
      </w:r>
    </w:p>
    <w:p w:rsidR="002743AD" w:rsidRPr="00C414A1" w:rsidRDefault="00C414A1">
      <w:pPr>
        <w:numPr>
          <w:ilvl w:val="0"/>
          <w:numId w:val="14"/>
        </w:numPr>
        <w:spacing w:after="0" w:line="264" w:lineRule="exact"/>
        <w:jc w:val="both"/>
        <w:rPr>
          <w:lang w:val="ru-RU"/>
        </w:rPr>
      </w:pPr>
      <w:r w:rsidRPr="00C414A1">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У обучающегося будут сформированы следующие </w:t>
      </w:r>
      <w:r w:rsidRPr="00C414A1">
        <w:rPr>
          <w:rFonts w:ascii="Times New Roman" w:hAnsi="Times New Roman"/>
          <w:b/>
          <w:color w:val="000000"/>
          <w:sz w:val="28"/>
          <w:lang w:val="ru-RU"/>
        </w:rPr>
        <w:t>умения самоорганизации</w:t>
      </w:r>
      <w:r w:rsidRPr="00C414A1">
        <w:rPr>
          <w:rFonts w:ascii="Times New Roman" w:hAnsi="Times New Roman"/>
          <w:color w:val="000000"/>
          <w:sz w:val="28"/>
          <w:lang w:val="ru-RU"/>
        </w:rPr>
        <w:t xml:space="preserve"> как части регулятивных универсальных учебных действий:</w:t>
      </w:r>
    </w:p>
    <w:p w:rsidR="002743AD" w:rsidRPr="00C414A1" w:rsidRDefault="00C414A1">
      <w:pPr>
        <w:numPr>
          <w:ilvl w:val="0"/>
          <w:numId w:val="15"/>
        </w:numPr>
        <w:spacing w:after="0" w:line="264" w:lineRule="exact"/>
        <w:jc w:val="both"/>
        <w:rPr>
          <w:lang w:val="ru-RU"/>
        </w:rPr>
      </w:pPr>
      <w:r w:rsidRPr="00C414A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743AD" w:rsidRPr="00C414A1" w:rsidRDefault="00C414A1">
      <w:pPr>
        <w:numPr>
          <w:ilvl w:val="0"/>
          <w:numId w:val="15"/>
        </w:numPr>
        <w:spacing w:after="0" w:line="264" w:lineRule="exact"/>
        <w:jc w:val="both"/>
        <w:rPr>
          <w:lang w:val="ru-RU"/>
        </w:rPr>
      </w:pPr>
      <w:r w:rsidRPr="00C414A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743AD" w:rsidRPr="00C414A1" w:rsidRDefault="00C414A1">
      <w:pPr>
        <w:numPr>
          <w:ilvl w:val="0"/>
          <w:numId w:val="15"/>
        </w:numPr>
        <w:spacing w:after="0" w:line="264" w:lineRule="exact"/>
        <w:jc w:val="both"/>
        <w:rPr>
          <w:lang w:val="ru-RU"/>
        </w:rPr>
      </w:pPr>
      <w:r w:rsidRPr="00C414A1">
        <w:rPr>
          <w:rFonts w:ascii="Times New Roman" w:hAnsi="Times New Roman"/>
          <w:color w:val="000000"/>
          <w:sz w:val="28"/>
          <w:lang w:val="ru-RU"/>
        </w:rPr>
        <w:t>расширять рамки учебного предмета на основе личных предпочтений;</w:t>
      </w:r>
    </w:p>
    <w:p w:rsidR="002743AD" w:rsidRPr="00C414A1" w:rsidRDefault="00C414A1">
      <w:pPr>
        <w:numPr>
          <w:ilvl w:val="0"/>
          <w:numId w:val="15"/>
        </w:numPr>
        <w:spacing w:after="0" w:line="264" w:lineRule="exact"/>
        <w:jc w:val="both"/>
        <w:rPr>
          <w:lang w:val="ru-RU"/>
        </w:rPr>
      </w:pPr>
      <w:r w:rsidRPr="00C414A1">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2743AD" w:rsidRDefault="00C414A1">
      <w:pPr>
        <w:numPr>
          <w:ilvl w:val="0"/>
          <w:numId w:val="15"/>
        </w:numPr>
        <w:spacing w:after="0" w:line="264" w:lineRule="exact"/>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2743AD" w:rsidRPr="00C414A1" w:rsidRDefault="00C414A1">
      <w:pPr>
        <w:numPr>
          <w:ilvl w:val="0"/>
          <w:numId w:val="15"/>
        </w:numPr>
        <w:spacing w:after="0" w:line="264" w:lineRule="exact"/>
        <w:jc w:val="both"/>
        <w:rPr>
          <w:lang w:val="ru-RU"/>
        </w:rPr>
      </w:pPr>
      <w:r w:rsidRPr="00C414A1">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У обучающегося будут сформированы следующие </w:t>
      </w:r>
      <w:r w:rsidRPr="00C414A1">
        <w:rPr>
          <w:rFonts w:ascii="Times New Roman" w:hAnsi="Times New Roman"/>
          <w:b/>
          <w:color w:val="000000"/>
          <w:sz w:val="28"/>
          <w:lang w:val="ru-RU"/>
        </w:rPr>
        <w:t>умения самоконтроля, принятия себя и других</w:t>
      </w:r>
      <w:r w:rsidRPr="00C414A1">
        <w:rPr>
          <w:rFonts w:ascii="Times New Roman" w:hAnsi="Times New Roman"/>
          <w:color w:val="000000"/>
          <w:sz w:val="28"/>
          <w:lang w:val="ru-RU"/>
        </w:rPr>
        <w:t xml:space="preserve"> как части регулятивных универсальных учебных действий:</w:t>
      </w:r>
    </w:p>
    <w:p w:rsidR="002743AD" w:rsidRPr="00C414A1" w:rsidRDefault="00C414A1">
      <w:pPr>
        <w:numPr>
          <w:ilvl w:val="0"/>
          <w:numId w:val="16"/>
        </w:numPr>
        <w:spacing w:after="0" w:line="264" w:lineRule="exact"/>
        <w:jc w:val="both"/>
        <w:rPr>
          <w:lang w:val="ru-RU"/>
        </w:rPr>
      </w:pPr>
      <w:r w:rsidRPr="00C414A1">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743AD" w:rsidRPr="00C414A1" w:rsidRDefault="00C414A1">
      <w:pPr>
        <w:numPr>
          <w:ilvl w:val="0"/>
          <w:numId w:val="16"/>
        </w:numPr>
        <w:spacing w:after="0" w:line="264" w:lineRule="exact"/>
        <w:jc w:val="both"/>
        <w:rPr>
          <w:lang w:val="ru-RU"/>
        </w:rPr>
      </w:pPr>
      <w:r w:rsidRPr="00C414A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2743AD" w:rsidRPr="00C414A1" w:rsidRDefault="00C414A1">
      <w:pPr>
        <w:numPr>
          <w:ilvl w:val="0"/>
          <w:numId w:val="16"/>
        </w:numPr>
        <w:spacing w:after="0" w:line="264" w:lineRule="exact"/>
        <w:jc w:val="both"/>
        <w:rPr>
          <w:lang w:val="ru-RU"/>
        </w:rPr>
      </w:pPr>
      <w:r w:rsidRPr="00C414A1">
        <w:rPr>
          <w:rFonts w:ascii="Times New Roman" w:hAnsi="Times New Roman"/>
          <w:color w:val="000000"/>
          <w:sz w:val="28"/>
          <w:lang w:val="ru-RU"/>
        </w:rPr>
        <w:lastRenderedPageBreak/>
        <w:t>уметь оценивать риски и своевременно принимать решение по их снижению;</w:t>
      </w:r>
    </w:p>
    <w:p w:rsidR="002743AD" w:rsidRPr="00C414A1" w:rsidRDefault="00C414A1">
      <w:pPr>
        <w:numPr>
          <w:ilvl w:val="0"/>
          <w:numId w:val="16"/>
        </w:numPr>
        <w:spacing w:after="0" w:line="264" w:lineRule="exact"/>
        <w:jc w:val="both"/>
        <w:rPr>
          <w:lang w:val="ru-RU"/>
        </w:rPr>
      </w:pPr>
      <w:r w:rsidRPr="00C414A1">
        <w:rPr>
          <w:rFonts w:ascii="Times New Roman" w:hAnsi="Times New Roman"/>
          <w:color w:val="000000"/>
          <w:sz w:val="28"/>
          <w:lang w:val="ru-RU"/>
        </w:rPr>
        <w:t>принимать себя, понимая свои недостатки и достоинства;</w:t>
      </w:r>
    </w:p>
    <w:p w:rsidR="002743AD" w:rsidRPr="00C414A1" w:rsidRDefault="00C414A1">
      <w:pPr>
        <w:numPr>
          <w:ilvl w:val="0"/>
          <w:numId w:val="16"/>
        </w:numPr>
        <w:spacing w:after="0" w:line="264" w:lineRule="exact"/>
        <w:jc w:val="both"/>
        <w:rPr>
          <w:lang w:val="ru-RU"/>
        </w:rPr>
      </w:pPr>
      <w:r w:rsidRPr="00C414A1">
        <w:rPr>
          <w:rFonts w:ascii="Times New Roman" w:hAnsi="Times New Roman"/>
          <w:color w:val="000000"/>
          <w:sz w:val="28"/>
          <w:lang w:val="ru-RU"/>
        </w:rPr>
        <w:t>принимать мотивы и аргументы других людей при анализе результатов деятельности;</w:t>
      </w:r>
    </w:p>
    <w:p w:rsidR="002743AD" w:rsidRPr="00C414A1" w:rsidRDefault="00C414A1">
      <w:pPr>
        <w:numPr>
          <w:ilvl w:val="0"/>
          <w:numId w:val="16"/>
        </w:numPr>
        <w:spacing w:after="0" w:line="264" w:lineRule="exact"/>
        <w:jc w:val="both"/>
        <w:rPr>
          <w:lang w:val="ru-RU"/>
        </w:rPr>
      </w:pPr>
      <w:r w:rsidRPr="00C414A1">
        <w:rPr>
          <w:rFonts w:ascii="Times New Roman" w:hAnsi="Times New Roman"/>
          <w:color w:val="000000"/>
          <w:sz w:val="28"/>
          <w:lang w:val="ru-RU"/>
        </w:rPr>
        <w:t>признавать своё право и право других на ошибку;</w:t>
      </w:r>
    </w:p>
    <w:p w:rsidR="002743AD" w:rsidRPr="00C414A1" w:rsidRDefault="00C414A1">
      <w:pPr>
        <w:numPr>
          <w:ilvl w:val="0"/>
          <w:numId w:val="16"/>
        </w:numPr>
        <w:spacing w:after="0" w:line="264" w:lineRule="exact"/>
        <w:jc w:val="both"/>
        <w:rPr>
          <w:lang w:val="ru-RU"/>
        </w:rPr>
      </w:pPr>
      <w:r w:rsidRPr="00C414A1">
        <w:rPr>
          <w:rFonts w:ascii="Times New Roman" w:hAnsi="Times New Roman"/>
          <w:color w:val="000000"/>
          <w:sz w:val="28"/>
          <w:lang w:val="ru-RU"/>
        </w:rPr>
        <w:t>развивать способность видеть мир с позиции другого человека.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У обучающегося будут сформированы следующие </w:t>
      </w:r>
      <w:r w:rsidRPr="00C414A1">
        <w:rPr>
          <w:rFonts w:ascii="Times New Roman" w:hAnsi="Times New Roman"/>
          <w:b/>
          <w:color w:val="000000"/>
          <w:sz w:val="28"/>
          <w:lang w:val="ru-RU"/>
        </w:rPr>
        <w:t>умения совместной деятельности:</w:t>
      </w:r>
    </w:p>
    <w:p w:rsidR="002743AD" w:rsidRPr="00C414A1" w:rsidRDefault="00C414A1">
      <w:pPr>
        <w:numPr>
          <w:ilvl w:val="0"/>
          <w:numId w:val="17"/>
        </w:numPr>
        <w:spacing w:after="0" w:line="264" w:lineRule="exact"/>
        <w:jc w:val="both"/>
        <w:rPr>
          <w:lang w:val="ru-RU"/>
        </w:rPr>
      </w:pPr>
      <w:r w:rsidRPr="00C414A1">
        <w:rPr>
          <w:rFonts w:ascii="Times New Roman" w:hAnsi="Times New Roman"/>
          <w:color w:val="000000"/>
          <w:sz w:val="28"/>
          <w:lang w:val="ru-RU"/>
        </w:rPr>
        <w:t>понимать и использовать преимущества командной и индивидуальной работы;</w:t>
      </w:r>
    </w:p>
    <w:p w:rsidR="002743AD" w:rsidRPr="00C414A1" w:rsidRDefault="00C414A1">
      <w:pPr>
        <w:numPr>
          <w:ilvl w:val="0"/>
          <w:numId w:val="17"/>
        </w:numPr>
        <w:spacing w:after="0" w:line="264" w:lineRule="exact"/>
        <w:jc w:val="both"/>
        <w:rPr>
          <w:lang w:val="ru-RU"/>
        </w:rPr>
      </w:pPr>
      <w:r w:rsidRPr="00C414A1">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2743AD" w:rsidRPr="00C414A1" w:rsidRDefault="00C414A1">
      <w:pPr>
        <w:numPr>
          <w:ilvl w:val="0"/>
          <w:numId w:val="17"/>
        </w:numPr>
        <w:spacing w:after="0" w:line="264" w:lineRule="exact"/>
        <w:jc w:val="both"/>
        <w:rPr>
          <w:lang w:val="ru-RU"/>
        </w:rPr>
      </w:pPr>
      <w:r w:rsidRPr="00C414A1">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2743AD" w:rsidRPr="00C414A1" w:rsidRDefault="00C414A1">
      <w:pPr>
        <w:numPr>
          <w:ilvl w:val="0"/>
          <w:numId w:val="17"/>
        </w:numPr>
        <w:spacing w:after="0" w:line="264" w:lineRule="exact"/>
        <w:jc w:val="both"/>
        <w:rPr>
          <w:lang w:val="ru-RU"/>
        </w:rPr>
      </w:pPr>
      <w:r w:rsidRPr="00C414A1">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2743AD" w:rsidRPr="00C414A1" w:rsidRDefault="00C414A1">
      <w:pPr>
        <w:numPr>
          <w:ilvl w:val="0"/>
          <w:numId w:val="17"/>
        </w:numPr>
        <w:spacing w:after="0" w:line="264" w:lineRule="exact"/>
        <w:jc w:val="both"/>
        <w:rPr>
          <w:lang w:val="ru-RU"/>
        </w:rPr>
      </w:pPr>
      <w:r w:rsidRPr="00C414A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left="120"/>
        <w:jc w:val="both"/>
        <w:rPr>
          <w:lang w:val="ru-RU"/>
        </w:rPr>
      </w:pPr>
      <w:r w:rsidRPr="00C414A1">
        <w:rPr>
          <w:rFonts w:ascii="Times New Roman" w:hAnsi="Times New Roman"/>
          <w:b/>
          <w:color w:val="000000"/>
          <w:sz w:val="28"/>
          <w:lang w:val="ru-RU"/>
        </w:rPr>
        <w:t xml:space="preserve">ПРЕДМЕТНЫЕ РЕЗУЛЬТАТЫ </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left="120"/>
        <w:jc w:val="both"/>
        <w:rPr>
          <w:lang w:val="ru-RU"/>
        </w:rPr>
      </w:pPr>
      <w:r w:rsidRPr="00C414A1">
        <w:rPr>
          <w:rFonts w:ascii="Times New Roman" w:hAnsi="Times New Roman"/>
          <w:b/>
          <w:color w:val="000000"/>
          <w:sz w:val="28"/>
          <w:lang w:val="ru-RU"/>
        </w:rPr>
        <w:t>10 КЛАСС</w:t>
      </w:r>
    </w:p>
    <w:p w:rsidR="002743AD" w:rsidRPr="00C414A1" w:rsidRDefault="002743AD">
      <w:pPr>
        <w:spacing w:after="0" w:line="264" w:lineRule="exact"/>
        <w:ind w:left="120"/>
        <w:jc w:val="both"/>
        <w:rPr>
          <w:lang w:val="ru-RU"/>
        </w:rPr>
      </w:pP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К концу обучения в 10 классе </w:t>
      </w:r>
      <w:proofErr w:type="gramStart"/>
      <w:r w:rsidRPr="00C414A1">
        <w:rPr>
          <w:rFonts w:ascii="Times New Roman" w:hAnsi="Times New Roman"/>
          <w:color w:val="000000"/>
          <w:sz w:val="28"/>
          <w:lang w:val="ru-RU"/>
        </w:rPr>
        <w:t>обучающийся</w:t>
      </w:r>
      <w:proofErr w:type="gramEnd"/>
      <w:r w:rsidRPr="00C414A1">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Общие сведения о языке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2743AD" w:rsidRPr="00C414A1" w:rsidRDefault="00C414A1">
      <w:pPr>
        <w:spacing w:after="0" w:line="264" w:lineRule="exact"/>
        <w:ind w:firstLine="600"/>
        <w:jc w:val="both"/>
        <w:rPr>
          <w:lang w:val="ru-RU"/>
        </w:rPr>
      </w:pPr>
      <w:proofErr w:type="gramStart"/>
      <w:r w:rsidRPr="00C414A1">
        <w:rPr>
          <w:rFonts w:ascii="Times New Roman" w:hAnsi="Times New Roman"/>
          <w:color w:val="000000"/>
          <w:spacing w:val="-2"/>
          <w:sz w:val="28"/>
          <w:lang w:val="ru-RU"/>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w:t>
      </w:r>
      <w:proofErr w:type="spellStart"/>
      <w:r w:rsidRPr="00C414A1">
        <w:rPr>
          <w:rFonts w:ascii="Times New Roman" w:hAnsi="Times New Roman"/>
          <w:color w:val="000000"/>
          <w:spacing w:val="-2"/>
          <w:sz w:val="28"/>
          <w:lang w:val="ru-RU"/>
        </w:rPr>
        <w:t>г.№</w:t>
      </w:r>
      <w:proofErr w:type="spellEnd"/>
      <w:r w:rsidRPr="00C414A1">
        <w:rPr>
          <w:rFonts w:ascii="Times New Roman" w:hAnsi="Times New Roman"/>
          <w:color w:val="000000"/>
          <w:spacing w:val="-2"/>
          <w:sz w:val="28"/>
          <w:lang w:val="ru-RU"/>
        </w:rPr>
        <w:t xml:space="preserve">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C414A1">
        <w:rPr>
          <w:rFonts w:ascii="Times New Roman" w:hAnsi="Times New Roman"/>
          <w:color w:val="000000"/>
          <w:spacing w:val="-2"/>
          <w:sz w:val="28"/>
          <w:lang w:val="ru-RU"/>
        </w:rPr>
        <w:t xml:space="preserve"> </w:t>
      </w:r>
      <w:proofErr w:type="gramStart"/>
      <w:r w:rsidRPr="00C414A1">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Различать формы существования русского языка (литературный язык, просторечие, народные говоры, профессиональные разновидности, </w:t>
      </w:r>
      <w:r w:rsidRPr="00C414A1">
        <w:rPr>
          <w:rFonts w:ascii="Times New Roman" w:hAnsi="Times New Roman"/>
          <w:color w:val="000000"/>
          <w:sz w:val="28"/>
          <w:lang w:val="ru-RU"/>
        </w:rPr>
        <w:lastRenderedPageBreak/>
        <w:t>жаргон, арго), знать и характеризовать признаки литературного языка и его роль в обществе; использовать эти знания в речевой практике.</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Язык и речь. Культура речи</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Система языка. Культура речи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Иметь представление о культуре речи как разделе лингвистики.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Иметь представление о языковой норме, её видах.</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Использовать словари русского языка в учебной деятельности.</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Фонетика. Орфоэпия. Орфоэпические нормы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Выполнять фонетический анализ слова.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Определять изобразительно-выразительные средства фонетики в тексте.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Использовать орфоэпический словарь.</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Лексикология и фразеология. Лексические нормы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Выполнять лексический анализ слова.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Определять изобразительно-выразительные средства лексики.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Соблюдать лексические нормы.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2743AD" w:rsidRPr="00C414A1" w:rsidRDefault="00C414A1">
      <w:pPr>
        <w:spacing w:after="0" w:line="264" w:lineRule="exact"/>
        <w:ind w:firstLine="600"/>
        <w:jc w:val="both"/>
        <w:rPr>
          <w:lang w:val="ru-RU"/>
        </w:rPr>
      </w:pPr>
      <w:proofErr w:type="spellStart"/>
      <w:r w:rsidRPr="00C414A1">
        <w:rPr>
          <w:rFonts w:ascii="Times New Roman" w:hAnsi="Times New Roman"/>
          <w:b/>
          <w:color w:val="000000"/>
          <w:sz w:val="28"/>
          <w:lang w:val="ru-RU"/>
        </w:rPr>
        <w:t>Морфемика</w:t>
      </w:r>
      <w:proofErr w:type="spellEnd"/>
      <w:r w:rsidRPr="00C414A1">
        <w:rPr>
          <w:rFonts w:ascii="Times New Roman" w:hAnsi="Times New Roman"/>
          <w:b/>
          <w:color w:val="000000"/>
          <w:sz w:val="28"/>
          <w:lang w:val="ru-RU"/>
        </w:rPr>
        <w:t xml:space="preserve"> и словообразование. Словообразовательные нормы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Выполнять морфемный и словообразовательный анализ слова.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Использовать словообразовательный словарь.</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Морфология. Морфологические нормы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Выполнять морфологический анализ слова.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lastRenderedPageBreak/>
        <w:t>Определять особенности употребления в тексте слов разных частей речи.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Соблюдать морфологические нормы.</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Использовать словарь грамматических трудностей, справочники.</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Орфография. Основные правила орфографии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Иметь представление о принципах и разделах русской орфографии.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Выполнять орфографический анализ слова.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Соблюдать правила орфографии.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Использовать орфографические словари.</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Речь. Речевое общение</w:t>
      </w:r>
    </w:p>
    <w:p w:rsidR="002743AD" w:rsidRPr="00C414A1" w:rsidRDefault="00C414A1">
      <w:pPr>
        <w:spacing w:after="0" w:line="264" w:lineRule="exact"/>
        <w:ind w:firstLine="600"/>
        <w:jc w:val="both"/>
        <w:rPr>
          <w:lang w:val="ru-RU"/>
        </w:rPr>
      </w:pPr>
      <w:r w:rsidRPr="00C414A1">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C414A1">
        <w:rPr>
          <w:rFonts w:ascii="Times New Roman" w:hAnsi="Times New Roman"/>
          <w:color w:val="000000"/>
          <w:sz w:val="28"/>
          <w:lang w:val="ru-RU"/>
        </w:rPr>
        <w:t>лингвистическую</w:t>
      </w:r>
      <w:proofErr w:type="gramEnd"/>
      <w:r w:rsidRPr="00C414A1">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Использовать различные виды </w:t>
      </w:r>
      <w:proofErr w:type="spellStart"/>
      <w:r w:rsidRPr="00C414A1">
        <w:rPr>
          <w:rFonts w:ascii="Times New Roman" w:hAnsi="Times New Roman"/>
          <w:color w:val="000000"/>
          <w:sz w:val="28"/>
          <w:lang w:val="ru-RU"/>
        </w:rPr>
        <w:t>аудирования</w:t>
      </w:r>
      <w:proofErr w:type="spellEnd"/>
      <w:r w:rsidRPr="00C414A1">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C414A1">
        <w:rPr>
          <w:rFonts w:ascii="Times New Roman" w:hAnsi="Times New Roman"/>
          <w:color w:val="000000"/>
          <w:sz w:val="28"/>
          <w:lang w:val="ru-RU"/>
        </w:rPr>
        <w:t>инфографику</w:t>
      </w:r>
      <w:proofErr w:type="spellEnd"/>
      <w:r w:rsidRPr="00C414A1">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2743AD" w:rsidRPr="00C414A1" w:rsidRDefault="00C414A1">
      <w:pPr>
        <w:spacing w:after="0" w:line="264" w:lineRule="exact"/>
        <w:ind w:firstLine="600"/>
        <w:jc w:val="both"/>
        <w:rPr>
          <w:lang w:val="ru-RU"/>
        </w:rPr>
      </w:pPr>
      <w:proofErr w:type="gramStart"/>
      <w:r w:rsidRPr="00C414A1">
        <w:rPr>
          <w:rFonts w:ascii="Times New Roman" w:hAnsi="Times New Roman"/>
          <w:color w:val="000000"/>
          <w:sz w:val="28"/>
          <w:lang w:val="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C414A1">
        <w:rPr>
          <w:rFonts w:ascii="Times New Roman" w:hAnsi="Times New Roman"/>
          <w:color w:val="000000"/>
          <w:sz w:val="28"/>
          <w:lang w:val="ru-RU"/>
        </w:rPr>
        <w:t>интернет-коммуникации</w:t>
      </w:r>
      <w:proofErr w:type="spellEnd"/>
      <w:r w:rsidRPr="00C414A1">
        <w:rPr>
          <w:rFonts w:ascii="Times New Roman" w:hAnsi="Times New Roman"/>
          <w:color w:val="000000"/>
          <w:sz w:val="28"/>
          <w:lang w:val="ru-RU"/>
        </w:rPr>
        <w:t>.</w:t>
      </w:r>
      <w:proofErr w:type="gramEnd"/>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Употреблять языковые средства с учётом речевой ситуации.</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2743AD" w:rsidRPr="00C414A1" w:rsidRDefault="00C414A1">
      <w:pPr>
        <w:spacing w:after="0" w:line="264" w:lineRule="exact"/>
        <w:ind w:firstLine="600"/>
        <w:jc w:val="both"/>
        <w:rPr>
          <w:lang w:val="ru-RU"/>
        </w:rPr>
      </w:pPr>
      <w:r w:rsidRPr="00C414A1">
        <w:rPr>
          <w:rFonts w:ascii="Times New Roman" w:hAnsi="Times New Roman"/>
          <w:b/>
          <w:color w:val="000000"/>
          <w:sz w:val="28"/>
          <w:lang w:val="ru-RU"/>
        </w:rPr>
        <w:t>Текст. Информационно-смысловая переработка текста</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lastRenderedPageBreak/>
        <w:t>Понимать, анализировать и комментировать основную и дополнительную, явную и скрытую (</w:t>
      </w:r>
      <w:proofErr w:type="spellStart"/>
      <w:r w:rsidRPr="00C414A1">
        <w:rPr>
          <w:rFonts w:ascii="Times New Roman" w:hAnsi="Times New Roman"/>
          <w:color w:val="000000"/>
          <w:sz w:val="28"/>
          <w:lang w:val="ru-RU"/>
        </w:rPr>
        <w:t>подтекстовую</w:t>
      </w:r>
      <w:proofErr w:type="spellEnd"/>
      <w:r w:rsidRPr="00C414A1">
        <w:rPr>
          <w:rFonts w:ascii="Times New Roman" w:hAnsi="Times New Roman"/>
          <w:color w:val="000000"/>
          <w:sz w:val="28"/>
          <w:lang w:val="ru-RU"/>
        </w:rPr>
        <w:t>) информацию текстов, воспринимаемых зрительно и (или) на слух.</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Выявлять логико-смысловые отношения между предложениями в тексте.</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 xml:space="preserve">Использовать различные виды </w:t>
      </w:r>
      <w:proofErr w:type="spellStart"/>
      <w:r w:rsidRPr="00C414A1">
        <w:rPr>
          <w:rFonts w:ascii="Times New Roman" w:hAnsi="Times New Roman"/>
          <w:color w:val="000000"/>
          <w:sz w:val="28"/>
          <w:lang w:val="ru-RU"/>
        </w:rPr>
        <w:t>аудирования</w:t>
      </w:r>
      <w:proofErr w:type="spellEnd"/>
      <w:r w:rsidRPr="00C414A1">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C414A1">
        <w:rPr>
          <w:rFonts w:ascii="Times New Roman" w:hAnsi="Times New Roman"/>
          <w:color w:val="000000"/>
          <w:sz w:val="28"/>
          <w:lang w:val="ru-RU"/>
        </w:rPr>
        <w:t>инфографику</w:t>
      </w:r>
      <w:proofErr w:type="spellEnd"/>
      <w:r w:rsidRPr="00C414A1">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2743AD" w:rsidRPr="00C414A1" w:rsidRDefault="00C414A1">
      <w:pPr>
        <w:spacing w:after="0" w:line="264" w:lineRule="exact"/>
        <w:ind w:firstLine="600"/>
        <w:jc w:val="both"/>
        <w:rPr>
          <w:lang w:val="ru-RU"/>
        </w:rPr>
      </w:pPr>
      <w:proofErr w:type="gramStart"/>
      <w:r w:rsidRPr="00C414A1">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2743AD" w:rsidRPr="00C414A1" w:rsidRDefault="00C414A1">
      <w:pPr>
        <w:spacing w:after="0" w:line="264" w:lineRule="exact"/>
        <w:ind w:firstLine="600"/>
        <w:jc w:val="both"/>
        <w:rPr>
          <w:lang w:val="ru-RU"/>
        </w:rPr>
      </w:pPr>
      <w:r w:rsidRPr="00C414A1">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2743AD" w:rsidRPr="00C414A1" w:rsidRDefault="002743AD">
      <w:pPr>
        <w:spacing w:after="0" w:line="264" w:lineRule="exact"/>
        <w:ind w:firstLine="600"/>
        <w:jc w:val="both"/>
        <w:rPr>
          <w:rFonts w:ascii="Times New Roman" w:hAnsi="Times New Roman"/>
          <w:color w:val="000000"/>
          <w:sz w:val="28"/>
          <w:lang w:val="ru-RU"/>
        </w:rPr>
        <w:sectPr w:rsidR="002743AD" w:rsidRPr="00C414A1">
          <w:pgSz w:w="11906" w:h="16383"/>
          <w:pgMar w:top="1440" w:right="1440" w:bottom="1440" w:left="1440" w:header="0" w:footer="0" w:gutter="0"/>
          <w:cols w:space="720"/>
          <w:formProt w:val="0"/>
          <w:docGrid w:linePitch="100" w:charSpace="4096"/>
        </w:sectPr>
      </w:pPr>
      <w:bookmarkStart w:id="10" w:name="block-178311301"/>
      <w:bookmarkEnd w:id="10"/>
    </w:p>
    <w:p w:rsidR="002743AD" w:rsidRDefault="00C414A1">
      <w:pPr>
        <w:spacing w:after="0"/>
        <w:ind w:left="120"/>
      </w:pPr>
      <w:bookmarkStart w:id="11" w:name="block-17831130"/>
      <w:bookmarkEnd w:id="11"/>
      <w:r>
        <w:rPr>
          <w:rFonts w:ascii="Times New Roman" w:hAnsi="Times New Roman"/>
          <w:b/>
          <w:color w:val="000000"/>
          <w:sz w:val="28"/>
        </w:rPr>
        <w:lastRenderedPageBreak/>
        <w:t xml:space="preserve">ТЕМАТИЧЕСКОЕ ПЛАНИРОВАНИЕ </w:t>
      </w:r>
    </w:p>
    <w:p w:rsidR="002743AD" w:rsidRDefault="00C414A1">
      <w:pPr>
        <w:spacing w:after="0"/>
        <w:ind w:left="120"/>
      </w:pPr>
      <w:r>
        <w:rPr>
          <w:rFonts w:ascii="Times New Roman" w:hAnsi="Times New Roman"/>
          <w:b/>
          <w:color w:val="000000"/>
          <w:sz w:val="28"/>
        </w:rPr>
        <w:t xml:space="preserve">10 КЛАСС </w:t>
      </w:r>
    </w:p>
    <w:tbl>
      <w:tblPr>
        <w:tblW w:w="13594" w:type="dxa"/>
        <w:tblInd w:w="-8" w:type="dxa"/>
        <w:tblLayout w:type="fixed"/>
        <w:tblCellMar>
          <w:top w:w="50" w:type="dxa"/>
          <w:left w:w="100" w:type="dxa"/>
        </w:tblCellMar>
        <w:tblLook w:val="04A0"/>
      </w:tblPr>
      <w:tblGrid>
        <w:gridCol w:w="664"/>
        <w:gridCol w:w="3360"/>
        <w:gridCol w:w="1300"/>
        <w:gridCol w:w="2315"/>
        <w:gridCol w:w="2447"/>
        <w:gridCol w:w="3508"/>
      </w:tblGrid>
      <w:tr w:rsidR="002743AD">
        <w:trPr>
          <w:trHeight w:val="144"/>
        </w:trPr>
        <w:tc>
          <w:tcPr>
            <w:tcW w:w="663" w:type="dxa"/>
            <w:vMerge w:val="restart"/>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Pr>
                <w:rFonts w:ascii="Times New Roman" w:hAnsi="Times New Roman"/>
                <w:b/>
                <w:color w:val="000000"/>
                <w:sz w:val="24"/>
              </w:rPr>
              <w:t xml:space="preserve">№ п/п </w:t>
            </w:r>
          </w:p>
          <w:p w:rsidR="002743AD" w:rsidRDefault="002743AD">
            <w:pPr>
              <w:widowControl w:val="0"/>
              <w:spacing w:after="0"/>
              <w:ind w:left="135"/>
            </w:pPr>
          </w:p>
        </w:tc>
        <w:tc>
          <w:tcPr>
            <w:tcW w:w="3360" w:type="dxa"/>
            <w:vMerge w:val="restart"/>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743AD" w:rsidRDefault="002743AD">
            <w:pPr>
              <w:widowControl w:val="0"/>
              <w:spacing w:after="0"/>
              <w:ind w:left="135"/>
            </w:pPr>
          </w:p>
        </w:tc>
        <w:tc>
          <w:tcPr>
            <w:tcW w:w="6062"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08" w:type="dxa"/>
            <w:vMerge w:val="restart"/>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743AD" w:rsidRDefault="002743AD">
            <w:pPr>
              <w:widowControl w:val="0"/>
              <w:spacing w:after="0"/>
              <w:ind w:left="135"/>
            </w:pPr>
          </w:p>
        </w:tc>
      </w:tr>
      <w:tr w:rsidR="002743AD">
        <w:trPr>
          <w:trHeight w:val="144"/>
        </w:trPr>
        <w:tc>
          <w:tcPr>
            <w:tcW w:w="663" w:type="dxa"/>
            <w:vMerge/>
            <w:tcBorders>
              <w:left w:val="single" w:sz="6" w:space="0" w:color="000000"/>
              <w:bottom w:val="single" w:sz="6" w:space="0" w:color="000000"/>
              <w:right w:val="single" w:sz="6" w:space="0" w:color="000000"/>
            </w:tcBorders>
          </w:tcPr>
          <w:p w:rsidR="002743AD" w:rsidRDefault="002743AD">
            <w:pPr>
              <w:widowControl w:val="0"/>
            </w:pPr>
          </w:p>
        </w:tc>
        <w:tc>
          <w:tcPr>
            <w:tcW w:w="3360" w:type="dxa"/>
            <w:vMerge/>
            <w:tcBorders>
              <w:left w:val="single" w:sz="6" w:space="0" w:color="000000"/>
              <w:bottom w:val="single" w:sz="6" w:space="0" w:color="000000"/>
              <w:right w:val="single" w:sz="6" w:space="0" w:color="000000"/>
            </w:tcBorders>
          </w:tcPr>
          <w:p w:rsidR="002743AD" w:rsidRDefault="002743AD">
            <w:pPr>
              <w:widowControl w:val="0"/>
            </w:pP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743AD" w:rsidRDefault="002743AD">
            <w:pPr>
              <w:widowControl w:val="0"/>
              <w:spacing w:after="0"/>
              <w:ind w:left="135"/>
            </w:pP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43AD" w:rsidRDefault="002743AD">
            <w:pPr>
              <w:widowControl w:val="0"/>
              <w:spacing w:after="0"/>
              <w:ind w:left="135"/>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43AD" w:rsidRDefault="002743AD">
            <w:pPr>
              <w:widowControl w:val="0"/>
              <w:spacing w:after="0"/>
              <w:ind w:left="135"/>
            </w:pPr>
          </w:p>
        </w:tc>
        <w:tc>
          <w:tcPr>
            <w:tcW w:w="3508" w:type="dxa"/>
            <w:vMerge/>
            <w:tcBorders>
              <w:left w:val="single" w:sz="6" w:space="0" w:color="000000"/>
              <w:bottom w:val="single" w:sz="6" w:space="0" w:color="000000"/>
              <w:right w:val="single" w:sz="6" w:space="0" w:color="000000"/>
            </w:tcBorders>
          </w:tcPr>
          <w:p w:rsidR="002743AD" w:rsidRDefault="002743AD">
            <w:pPr>
              <w:widowControl w:val="0"/>
            </w:pPr>
          </w:p>
        </w:tc>
      </w:tr>
      <w:tr w:rsidR="002743AD" w:rsidRPr="00181866">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b/>
                <w:color w:val="000000"/>
                <w:sz w:val="24"/>
                <w:lang w:val="ru-RU"/>
              </w:rPr>
              <w:t>Раздел 1.Общие сведения о языке</w:t>
            </w:r>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1.1</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1.2</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1.3</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1.4</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Формы существования русского национального языка</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5 </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r w:rsidR="002743AD">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b/>
                <w:color w:val="000000"/>
                <w:sz w:val="24"/>
                <w:lang w:val="ru-RU"/>
              </w:rPr>
              <w:t xml:space="preserve">Раздел 2.Язык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2.1</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Система языка, её </w:t>
            </w:r>
            <w:r w:rsidRPr="00C414A1">
              <w:rPr>
                <w:rFonts w:ascii="Times New Roman" w:hAnsi="Times New Roman"/>
                <w:color w:val="000000"/>
                <w:sz w:val="24"/>
                <w:lang w:val="ru-RU"/>
              </w:rPr>
              <w:lastRenderedPageBreak/>
              <w:t>устройство, функционирование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lastRenderedPageBreak/>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lastRenderedPageBreak/>
              <w:t>2.2</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Культура речи как раздел лингвистики</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2.3</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2.4</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2.5</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5 </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r w:rsidR="002743AD">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b/>
                <w:color w:val="000000"/>
                <w:sz w:val="24"/>
                <w:lang w:val="ru-RU"/>
              </w:rPr>
              <w:t xml:space="preserve">Раздел 3.Язык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3.1</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color w:val="000000"/>
                <w:sz w:val="24"/>
                <w:lang w:val="ru-RU"/>
              </w:rPr>
              <w:t>Фонетика и орфоэпия как разделы лингвистики</w:t>
            </w:r>
            <w:proofErr w:type="gramStart"/>
            <w:r w:rsidRPr="00C414A1">
              <w:rPr>
                <w:rFonts w:ascii="Times New Roman" w:hAnsi="Times New Roman"/>
                <w:color w:val="000000"/>
                <w:sz w:val="24"/>
                <w:lang w:val="ru-RU"/>
              </w:rPr>
              <w:t>.(</w:t>
            </w:r>
            <w:proofErr w:type="gramEnd"/>
            <w:r w:rsidRPr="00C414A1">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3.2</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Орфоэпические (произносительные и акцентологические) нормы</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3 </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r w:rsidR="002743AD" w:rsidRPr="00181866">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b/>
                <w:color w:val="000000"/>
                <w:sz w:val="24"/>
                <w:lang w:val="ru-RU"/>
              </w:rPr>
              <w:t>Раздел 4.Язык и речь. Культура речи. Лексикология и фразеология. Лексические нормы</w:t>
            </w:r>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4.1</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4.2</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Основные лексические нормы современного русского литературного языка</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3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4.3</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4.4</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4.5</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line="276" w:lineRule="exact"/>
              <w:ind w:left="135"/>
              <w:jc w:val="center"/>
              <w:rPr>
                <w:lang w:val="ru-RU"/>
              </w:rPr>
            </w:pPr>
            <w:r>
              <w:rPr>
                <w:lang w:val="ru-RU"/>
              </w:rPr>
              <w:t>1</w:t>
            </w: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8 </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r w:rsidR="002743AD" w:rsidRPr="00181866">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b/>
                <w:color w:val="000000"/>
                <w:sz w:val="24"/>
                <w:lang w:val="ru-RU"/>
              </w:rPr>
              <w:t xml:space="preserve">Раздел 5.Язык и речь. Культура речи. </w:t>
            </w:r>
            <w:proofErr w:type="spellStart"/>
            <w:r w:rsidRPr="00C414A1">
              <w:rPr>
                <w:rFonts w:ascii="Times New Roman" w:hAnsi="Times New Roman"/>
                <w:b/>
                <w:color w:val="000000"/>
                <w:sz w:val="24"/>
                <w:lang w:val="ru-RU"/>
              </w:rPr>
              <w:t>Морфемика</w:t>
            </w:r>
            <w:proofErr w:type="spellEnd"/>
            <w:r w:rsidRPr="00C414A1">
              <w:rPr>
                <w:rFonts w:ascii="Times New Roman" w:hAnsi="Times New Roman"/>
                <w:b/>
                <w:color w:val="000000"/>
                <w:sz w:val="24"/>
                <w:lang w:val="ru-RU"/>
              </w:rPr>
              <w:t xml:space="preserve"> и словообразование. Словообразовательные нормы</w:t>
            </w:r>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5.1</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proofErr w:type="spellStart"/>
            <w:r w:rsidRPr="00C414A1">
              <w:rPr>
                <w:rFonts w:ascii="Times New Roman" w:hAnsi="Times New Roman"/>
                <w:color w:val="000000"/>
                <w:sz w:val="24"/>
                <w:lang w:val="ru-RU"/>
              </w:rPr>
              <w:t>Морфемика</w:t>
            </w:r>
            <w:proofErr w:type="spellEnd"/>
            <w:r w:rsidRPr="00C414A1">
              <w:rPr>
                <w:rFonts w:ascii="Times New Roman" w:hAnsi="Times New Roman"/>
                <w:color w:val="000000"/>
                <w:sz w:val="24"/>
                <w:lang w:val="ru-RU"/>
              </w:rPr>
              <w:t xml:space="preserve"> и </w:t>
            </w:r>
            <w:r w:rsidRPr="00C414A1">
              <w:rPr>
                <w:rFonts w:ascii="Times New Roman" w:hAnsi="Times New Roman"/>
                <w:color w:val="000000"/>
                <w:sz w:val="24"/>
                <w:lang w:val="ru-RU"/>
              </w:rPr>
              <w:lastRenderedPageBreak/>
              <w:t>словообразование как разделы лингвистики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lastRenderedPageBreak/>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lastRenderedPageBreak/>
              <w:t>5.2</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3 </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r w:rsidR="002743AD">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b/>
                <w:color w:val="000000"/>
                <w:sz w:val="24"/>
                <w:lang w:val="ru-RU"/>
              </w:rPr>
              <w:t xml:space="preserve">Раздел 6.Язык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6.1</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Морфология как раздел лингвистики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6.2</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4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line="276" w:lineRule="exact"/>
              <w:ind w:left="135"/>
              <w:jc w:val="center"/>
              <w:rPr>
                <w:lang w:val="ru-RU"/>
              </w:rPr>
            </w:pPr>
            <w:r>
              <w:rPr>
                <w:lang w:val="ru-RU"/>
              </w:rPr>
              <w:t>1</w:t>
            </w: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6 </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r w:rsidR="002743AD">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b/>
                <w:color w:val="000000"/>
                <w:sz w:val="24"/>
                <w:lang w:val="ru-RU"/>
              </w:rPr>
              <w:t xml:space="preserve">Раздел 7.Язык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7.1</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Орфография как раздел лингвистики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7.2</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Правописание гласных и согласных в корне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7.3</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Употребление </w:t>
            </w:r>
            <w:proofErr w:type="gramStart"/>
            <w:r w:rsidRPr="00C414A1">
              <w:rPr>
                <w:rFonts w:ascii="Times New Roman" w:hAnsi="Times New Roman"/>
                <w:color w:val="000000"/>
                <w:sz w:val="24"/>
                <w:lang w:val="ru-RU"/>
              </w:rPr>
              <w:t>разделительных</w:t>
            </w:r>
            <w:proofErr w:type="gramEnd"/>
            <w:r w:rsidRPr="00C414A1">
              <w:rPr>
                <w:rFonts w:ascii="Times New Roman" w:hAnsi="Times New Roman"/>
                <w:color w:val="000000"/>
                <w:sz w:val="24"/>
                <w:lang w:val="ru-RU"/>
              </w:rPr>
              <w:t xml:space="preserve"> </w:t>
            </w:r>
            <w:proofErr w:type="spellStart"/>
            <w:r w:rsidRPr="00C414A1">
              <w:rPr>
                <w:rFonts w:ascii="Times New Roman" w:hAnsi="Times New Roman"/>
                <w:color w:val="000000"/>
                <w:sz w:val="24"/>
                <w:lang w:val="ru-RU"/>
              </w:rPr>
              <w:t>ъ</w:t>
            </w:r>
            <w:proofErr w:type="spellEnd"/>
            <w:r w:rsidRPr="00C414A1">
              <w:rPr>
                <w:rFonts w:ascii="Times New Roman" w:hAnsi="Times New Roman"/>
                <w:color w:val="000000"/>
                <w:sz w:val="24"/>
                <w:lang w:val="ru-RU"/>
              </w:rPr>
              <w:t xml:space="preserve"> и </w:t>
            </w:r>
            <w:proofErr w:type="spellStart"/>
            <w:r w:rsidRPr="00C414A1">
              <w:rPr>
                <w:rFonts w:ascii="Times New Roman" w:hAnsi="Times New Roman"/>
                <w:color w:val="000000"/>
                <w:sz w:val="24"/>
                <w:lang w:val="ru-RU"/>
              </w:rPr>
              <w:t>ь</w:t>
            </w:r>
            <w:proofErr w:type="spellEnd"/>
            <w:r w:rsidRPr="00C414A1">
              <w:rPr>
                <w:rFonts w:ascii="Times New Roman" w:hAnsi="Times New Roman"/>
                <w:color w:val="000000"/>
                <w:sz w:val="24"/>
                <w:lang w:val="ru-RU"/>
              </w:rPr>
              <w:t xml:space="preserve">. Правописание приставок. </w:t>
            </w:r>
            <w:r w:rsidRPr="00C414A1">
              <w:rPr>
                <w:rFonts w:ascii="Times New Roman" w:hAnsi="Times New Roman"/>
                <w:color w:val="000000"/>
                <w:sz w:val="24"/>
                <w:lang w:val="ru-RU"/>
              </w:rPr>
              <w:lastRenderedPageBreak/>
              <w:t xml:space="preserve">Буквы </w:t>
            </w:r>
            <w:proofErr w:type="spellStart"/>
            <w:r w:rsidRPr="00C414A1">
              <w:rPr>
                <w:rFonts w:ascii="Times New Roman" w:hAnsi="Times New Roman"/>
                <w:color w:val="000000"/>
                <w:sz w:val="24"/>
                <w:lang w:val="ru-RU"/>
              </w:rPr>
              <w:t>ы</w:t>
            </w:r>
            <w:proofErr w:type="spellEnd"/>
            <w:r w:rsidRPr="00C414A1">
              <w:rPr>
                <w:rFonts w:ascii="Times New Roman" w:hAnsi="Times New Roman"/>
                <w:color w:val="000000"/>
                <w:sz w:val="24"/>
                <w:lang w:val="ru-RU"/>
              </w:rPr>
              <w:t xml:space="preserve"> — и после приставок</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lastRenderedPageBreak/>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lastRenderedPageBreak/>
              <w:t>7.4</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7.5</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Правописание </w:t>
            </w:r>
            <w:proofErr w:type="spellStart"/>
            <w:r w:rsidRPr="00C414A1">
              <w:rPr>
                <w:rFonts w:ascii="Times New Roman" w:hAnsi="Times New Roman"/>
                <w:color w:val="000000"/>
                <w:sz w:val="24"/>
                <w:lang w:val="ru-RU"/>
              </w:rPr>
              <w:t>н</w:t>
            </w:r>
            <w:proofErr w:type="spellEnd"/>
            <w:r w:rsidRPr="00C414A1">
              <w:rPr>
                <w:rFonts w:ascii="Times New Roman" w:hAnsi="Times New Roman"/>
                <w:color w:val="000000"/>
                <w:sz w:val="24"/>
                <w:lang w:val="ru-RU"/>
              </w:rPr>
              <w:t xml:space="preserve"> и </w:t>
            </w:r>
            <w:proofErr w:type="spellStart"/>
            <w:r w:rsidRPr="00C414A1">
              <w:rPr>
                <w:rFonts w:ascii="Times New Roman" w:hAnsi="Times New Roman"/>
                <w:color w:val="000000"/>
                <w:sz w:val="24"/>
                <w:lang w:val="ru-RU"/>
              </w:rPr>
              <w:t>нн</w:t>
            </w:r>
            <w:proofErr w:type="spellEnd"/>
            <w:r w:rsidRPr="00C414A1">
              <w:rPr>
                <w:rFonts w:ascii="Times New Roman" w:hAnsi="Times New Roman"/>
                <w:color w:val="000000"/>
                <w:sz w:val="24"/>
                <w:lang w:val="ru-RU"/>
              </w:rPr>
              <w:t xml:space="preserve"> в словах различных частей речи</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7.6</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7.7</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7.8</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Слитное, дефисное и раздельное написание слов</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line="276" w:lineRule="exact"/>
              <w:ind w:left="135"/>
              <w:jc w:val="center"/>
              <w:rPr>
                <w:lang w:val="ru-RU"/>
              </w:rPr>
            </w:pPr>
            <w:r>
              <w:rPr>
                <w:lang w:val="ru-RU"/>
              </w:rPr>
              <w:t>1</w:t>
            </w: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14 </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r w:rsidR="002743AD">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8.Речь.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8.1</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Речь как деятельность. Виды речевой деятельности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8.2</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8.3</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lastRenderedPageBreak/>
              <w:t>8.4</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5 </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r w:rsidR="002743AD" w:rsidRPr="00181866">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b/>
                <w:color w:val="000000"/>
                <w:sz w:val="24"/>
                <w:lang w:val="ru-RU"/>
              </w:rPr>
              <w:t>Раздел 9.Текст. Информационно-смысловая переработка текста</w:t>
            </w:r>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9.1</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Текст, его основные признаки (повторение, обобщение)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9.2</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9.3</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Информативность текста. Виды информации в тексте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2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663"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pPr>
            <w:r>
              <w:rPr>
                <w:rFonts w:ascii="Times New Roman" w:hAnsi="Times New Roman"/>
                <w:color w:val="000000"/>
                <w:sz w:val="24"/>
              </w:rPr>
              <w:t>9.4</w:t>
            </w:r>
          </w:p>
        </w:tc>
        <w:tc>
          <w:tcPr>
            <w:tcW w:w="336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r w:rsidRPr="00C414A1">
              <w:rPr>
                <w:rFonts w:ascii="Times New Roman" w:hAnsi="Times New Roman"/>
                <w:color w:val="000000"/>
                <w:sz w:val="24"/>
                <w:lang w:val="ru-RU"/>
              </w:rPr>
              <w:t xml:space="preserve">Информационно-смысловая переработка текста. План. </w:t>
            </w:r>
            <w:proofErr w:type="spellStart"/>
            <w:r w:rsidRPr="00C414A1">
              <w:rPr>
                <w:rFonts w:ascii="Times New Roman" w:hAnsi="Times New Roman"/>
                <w:color w:val="000000"/>
                <w:sz w:val="24"/>
                <w:lang w:val="ru-RU"/>
              </w:rPr>
              <w:t>Тезисы</w:t>
            </w:r>
            <w:proofErr w:type="gramStart"/>
            <w:r w:rsidRPr="00C414A1">
              <w:rPr>
                <w:rFonts w:ascii="Times New Roman" w:hAnsi="Times New Roman"/>
                <w:color w:val="000000"/>
                <w:sz w:val="24"/>
                <w:lang w:val="ru-RU"/>
              </w:rPr>
              <w:t>.К</w:t>
            </w:r>
            <w:proofErr w:type="gramEnd"/>
            <w:r w:rsidRPr="00C414A1">
              <w:rPr>
                <w:rFonts w:ascii="Times New Roman" w:hAnsi="Times New Roman"/>
                <w:color w:val="000000"/>
                <w:sz w:val="24"/>
                <w:lang w:val="ru-RU"/>
              </w:rPr>
              <w:t>онспект</w:t>
            </w:r>
            <w:proofErr w:type="spellEnd"/>
            <w:r w:rsidRPr="00C414A1">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3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line="276" w:lineRule="exact"/>
              <w:ind w:left="135"/>
              <w:jc w:val="center"/>
              <w:rPr>
                <w:lang w:val="ru-RU"/>
              </w:rPr>
            </w:pPr>
            <w:r>
              <w:rPr>
                <w:lang w:val="ru-RU"/>
              </w:rPr>
              <w:t>2</w:t>
            </w: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8 </w:t>
            </w:r>
          </w:p>
        </w:tc>
        <w:tc>
          <w:tcPr>
            <w:tcW w:w="8270" w:type="dxa"/>
            <w:gridSpan w:val="3"/>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r w:rsidR="002743AD" w:rsidRPr="00181866">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Повторение</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6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rsidRPr="00181866">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5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2743AD">
            <w:pPr>
              <w:widowControl w:val="0"/>
              <w:spacing w:after="0" w:line="276" w:lineRule="exact"/>
              <w:ind w:left="135"/>
              <w:jc w:val="center"/>
              <w:rPr>
                <w:lang w:val="ru-RU"/>
              </w:rPr>
            </w:pP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spacing w:after="0" w:line="276" w:lineRule="exact"/>
              <w:ind w:left="135"/>
              <w:jc w:val="center"/>
            </w:pP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414A1">
                <w:rPr>
                  <w:rFonts w:ascii="Times New Roman" w:hAnsi="Times New Roman"/>
                  <w:color w:val="0000FF"/>
                  <w:u w:val="single"/>
                  <w:lang w:val="ru-RU"/>
                </w:rPr>
                <w:t>://</w:t>
              </w:r>
              <w:r>
                <w:rPr>
                  <w:rFonts w:ascii="Times New Roman" w:hAnsi="Times New Roman"/>
                  <w:color w:val="0000FF"/>
                  <w:u w:val="single"/>
                </w:rPr>
                <w:t>m</w:t>
              </w:r>
              <w:r w:rsidRPr="00C414A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414A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414A1">
                <w:rPr>
                  <w:rFonts w:ascii="Times New Roman" w:hAnsi="Times New Roman"/>
                  <w:color w:val="0000FF"/>
                  <w:u w:val="single"/>
                  <w:lang w:val="ru-RU"/>
                </w:rPr>
                <w:t>/7</w:t>
              </w:r>
              <w:r>
                <w:rPr>
                  <w:rFonts w:ascii="Times New Roman" w:hAnsi="Times New Roman"/>
                  <w:color w:val="0000FF"/>
                  <w:u w:val="single"/>
                </w:rPr>
                <w:t>f</w:t>
              </w:r>
              <w:r w:rsidRPr="00C414A1">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2743AD">
        <w:trPr>
          <w:trHeight w:val="144"/>
        </w:trPr>
        <w:tc>
          <w:tcPr>
            <w:tcW w:w="4023" w:type="dxa"/>
            <w:gridSpan w:val="2"/>
            <w:tcBorders>
              <w:top w:val="single" w:sz="6" w:space="0" w:color="000000"/>
              <w:left w:val="single" w:sz="6" w:space="0" w:color="000000"/>
              <w:bottom w:val="single" w:sz="6" w:space="0" w:color="000000"/>
              <w:right w:val="single" w:sz="6" w:space="0" w:color="000000"/>
            </w:tcBorders>
            <w:vAlign w:val="center"/>
          </w:tcPr>
          <w:p w:rsidR="002743AD" w:rsidRPr="00C414A1" w:rsidRDefault="00C414A1">
            <w:pPr>
              <w:widowControl w:val="0"/>
              <w:spacing w:after="0"/>
              <w:ind w:left="135"/>
              <w:rPr>
                <w:lang w:val="ru-RU"/>
              </w:rPr>
            </w:pPr>
            <w:r w:rsidRPr="00C414A1">
              <w:rPr>
                <w:rFonts w:ascii="Times New Roman" w:hAnsi="Times New Roman"/>
                <w:color w:val="000000"/>
                <w:sz w:val="24"/>
                <w:lang w:val="ru-RU"/>
              </w:rPr>
              <w:t>ОБЩЕЕ КОЛИЧЕСТВО ЧАСОВ ПО ПРОГРАММЕ</w:t>
            </w:r>
          </w:p>
        </w:tc>
        <w:tc>
          <w:tcPr>
            <w:tcW w:w="1300"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68 </w:t>
            </w:r>
          </w:p>
        </w:tc>
        <w:tc>
          <w:tcPr>
            <w:tcW w:w="2315"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5 </w:t>
            </w:r>
          </w:p>
        </w:tc>
        <w:tc>
          <w:tcPr>
            <w:tcW w:w="2447" w:type="dxa"/>
            <w:tcBorders>
              <w:top w:val="single" w:sz="6" w:space="0" w:color="000000"/>
              <w:left w:val="single" w:sz="6" w:space="0" w:color="000000"/>
              <w:bottom w:val="single" w:sz="6" w:space="0" w:color="000000"/>
              <w:right w:val="single" w:sz="6" w:space="0" w:color="000000"/>
            </w:tcBorders>
            <w:vAlign w:val="center"/>
          </w:tcPr>
          <w:p w:rsidR="002743AD" w:rsidRDefault="00C414A1">
            <w:pPr>
              <w:widowControl w:val="0"/>
              <w:spacing w:after="0" w:line="276" w:lineRule="exact"/>
              <w:ind w:left="135"/>
              <w:jc w:val="center"/>
            </w:pPr>
            <w:r>
              <w:rPr>
                <w:rFonts w:ascii="Times New Roman" w:hAnsi="Times New Roman"/>
                <w:color w:val="000000"/>
                <w:sz w:val="24"/>
              </w:rPr>
              <w:t xml:space="preserve">13 </w:t>
            </w:r>
          </w:p>
        </w:tc>
        <w:tc>
          <w:tcPr>
            <w:tcW w:w="3508" w:type="dxa"/>
            <w:tcBorders>
              <w:top w:val="single" w:sz="6" w:space="0" w:color="000000"/>
              <w:left w:val="single" w:sz="6" w:space="0" w:color="000000"/>
              <w:bottom w:val="single" w:sz="6" w:space="0" w:color="000000"/>
              <w:right w:val="single" w:sz="6" w:space="0" w:color="000000"/>
            </w:tcBorders>
            <w:vAlign w:val="center"/>
          </w:tcPr>
          <w:p w:rsidR="002743AD" w:rsidRDefault="002743AD">
            <w:pPr>
              <w:widowControl w:val="0"/>
            </w:pPr>
          </w:p>
        </w:tc>
      </w:tr>
    </w:tbl>
    <w:p w:rsidR="002743AD" w:rsidRDefault="002743AD">
      <w:pPr>
        <w:spacing w:after="0"/>
        <w:ind w:left="120"/>
        <w:rPr>
          <w:rFonts w:ascii="Times New Roman" w:hAnsi="Times New Roman"/>
          <w:color w:val="000000"/>
          <w:sz w:val="28"/>
        </w:rPr>
        <w:sectPr w:rsidR="002743AD">
          <w:pgSz w:w="16383" w:h="11906" w:orient="landscape"/>
          <w:pgMar w:top="1440" w:right="1440" w:bottom="1440" w:left="1440" w:header="0" w:footer="0" w:gutter="0"/>
          <w:cols w:space="720"/>
          <w:formProt w:val="0"/>
          <w:docGrid w:linePitch="100" w:charSpace="4096"/>
        </w:sectPr>
      </w:pPr>
      <w:bookmarkStart w:id="12" w:name="block-17831125"/>
      <w:bookmarkStart w:id="13" w:name="block-17831126"/>
      <w:bookmarkStart w:id="14" w:name="block-17831127"/>
      <w:bookmarkEnd w:id="12"/>
      <w:bookmarkEnd w:id="13"/>
    </w:p>
    <w:bookmarkEnd w:id="14"/>
    <w:p w:rsidR="002743AD" w:rsidRDefault="002743AD"/>
    <w:sectPr w:rsidR="002743AD" w:rsidSect="002743AD">
      <w:pgSz w:w="11906" w:h="16838"/>
      <w:pgMar w:top="1440" w:right="1440" w:bottom="1440" w:left="1440" w:header="0" w:footer="0" w:gutter="0"/>
      <w:cols w:space="720"/>
      <w:formProt w:val="0"/>
      <w:docGrid w:linePitch="100" w:charSpace="409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1"/>
    <w:family w:val="swiss"/>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Droid 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304C"/>
    <w:multiLevelType w:val="multilevel"/>
    <w:tmpl w:val="3BC8D234"/>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4D21726"/>
    <w:multiLevelType w:val="multilevel"/>
    <w:tmpl w:val="A8B471A0"/>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05C58EF"/>
    <w:multiLevelType w:val="multilevel"/>
    <w:tmpl w:val="3A309DD6"/>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4E37C69"/>
    <w:multiLevelType w:val="multilevel"/>
    <w:tmpl w:val="4B30E306"/>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1D5D2902"/>
    <w:multiLevelType w:val="multilevel"/>
    <w:tmpl w:val="E9D2D2EE"/>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24A75E31"/>
    <w:multiLevelType w:val="multilevel"/>
    <w:tmpl w:val="843C7BCE"/>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334B05DC"/>
    <w:multiLevelType w:val="multilevel"/>
    <w:tmpl w:val="F55EA88E"/>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3A2D121B"/>
    <w:multiLevelType w:val="multilevel"/>
    <w:tmpl w:val="AD9CD10C"/>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44F409AF"/>
    <w:multiLevelType w:val="multilevel"/>
    <w:tmpl w:val="672A1BF2"/>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4CEA737E"/>
    <w:multiLevelType w:val="multilevel"/>
    <w:tmpl w:val="F7E25EBE"/>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531052E5"/>
    <w:multiLevelType w:val="multilevel"/>
    <w:tmpl w:val="D5049F8E"/>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5AFB211A"/>
    <w:multiLevelType w:val="multilevel"/>
    <w:tmpl w:val="8C30917C"/>
    <w:lvl w:ilvl="0">
      <w:start w:val="1"/>
      <w:numFmt w:val="bullet"/>
      <w:lvlText w:val=""/>
      <w:lvlJc w:val="left"/>
      <w:pPr>
        <w:tabs>
          <w:tab w:val="num" w:pos="0"/>
        </w:tabs>
        <w:ind w:left="106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5DD338C4"/>
    <w:multiLevelType w:val="multilevel"/>
    <w:tmpl w:val="FC028176"/>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5EC56602"/>
    <w:multiLevelType w:val="multilevel"/>
    <w:tmpl w:val="45E6006A"/>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66867542"/>
    <w:multiLevelType w:val="multilevel"/>
    <w:tmpl w:val="67801D44"/>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727E24EE"/>
    <w:multiLevelType w:val="multilevel"/>
    <w:tmpl w:val="D83E52DE"/>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77781B04"/>
    <w:multiLevelType w:val="multilevel"/>
    <w:tmpl w:val="63485A6C"/>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79660D47"/>
    <w:multiLevelType w:val="multilevel"/>
    <w:tmpl w:val="064E54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1"/>
  </w:num>
  <w:num w:numId="2">
    <w:abstractNumId w:val="14"/>
  </w:num>
  <w:num w:numId="3">
    <w:abstractNumId w:val="1"/>
  </w:num>
  <w:num w:numId="4">
    <w:abstractNumId w:val="10"/>
  </w:num>
  <w:num w:numId="5">
    <w:abstractNumId w:val="7"/>
  </w:num>
  <w:num w:numId="6">
    <w:abstractNumId w:val="4"/>
  </w:num>
  <w:num w:numId="7">
    <w:abstractNumId w:val="8"/>
  </w:num>
  <w:num w:numId="8">
    <w:abstractNumId w:val="9"/>
  </w:num>
  <w:num w:numId="9">
    <w:abstractNumId w:val="2"/>
  </w:num>
  <w:num w:numId="10">
    <w:abstractNumId w:val="13"/>
  </w:num>
  <w:num w:numId="11">
    <w:abstractNumId w:val="3"/>
  </w:num>
  <w:num w:numId="12">
    <w:abstractNumId w:val="15"/>
  </w:num>
  <w:num w:numId="13">
    <w:abstractNumId w:val="6"/>
  </w:num>
  <w:num w:numId="14">
    <w:abstractNumId w:val="16"/>
  </w:num>
  <w:num w:numId="15">
    <w:abstractNumId w:val="5"/>
  </w:num>
  <w:num w:numId="16">
    <w:abstractNumId w:val="0"/>
  </w:num>
  <w:num w:numId="17">
    <w:abstractNumId w:val="12"/>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compat/>
  <w:rsids>
    <w:rsidRoot w:val="002743AD"/>
    <w:rsid w:val="00181866"/>
    <w:rsid w:val="002743AD"/>
    <w:rsid w:val="00620143"/>
    <w:rsid w:val="00AB3E49"/>
    <w:rsid w:val="00C414A1"/>
    <w:rsid w:val="00C90590"/>
    <w:rsid w:val="00D562FD"/>
    <w:rsid w:val="00FF44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Heading2">
    <w:name w:val="Heading 2"/>
    <w:basedOn w:val="a"/>
    <w:next w:val="a"/>
    <w:link w:val="Heading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customStyle="1" w:styleId="Heading3">
    <w:name w:val="Heading 3"/>
    <w:basedOn w:val="a"/>
    <w:next w:val="a"/>
    <w:link w:val="Heading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customStyle="1" w:styleId="Heading4">
    <w:name w:val="Heading 4"/>
    <w:basedOn w:val="a"/>
    <w:next w:val="a"/>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customStyle="1" w:styleId="HeaderChar">
    <w:name w:val="Header Char"/>
    <w:basedOn w:val="a0"/>
    <w:link w:val="Header"/>
    <w:uiPriority w:val="99"/>
    <w:qFormat/>
    <w:rsid w:val="00841CD9"/>
  </w:style>
  <w:style w:type="character" w:customStyle="1" w:styleId="Heading1Char">
    <w:name w:val="Heading 1 Char"/>
    <w:basedOn w:val="a0"/>
    <w:link w:val="Heading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a0"/>
    <w:link w:val="Heading2"/>
    <w:uiPriority w:val="9"/>
    <w:qFormat/>
    <w:rsid w:val="00841CD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a0"/>
    <w:link w:val="Heading3"/>
    <w:uiPriority w:val="9"/>
    <w:qFormat/>
    <w:rsid w:val="00841CD9"/>
    <w:rPr>
      <w:rFonts w:asciiTheme="majorHAnsi" w:eastAsiaTheme="majorEastAsia" w:hAnsiTheme="majorHAnsi" w:cstheme="majorBidi"/>
      <w:b/>
      <w:bCs/>
      <w:color w:val="4F81BD" w:themeColor="accent1"/>
    </w:rPr>
  </w:style>
  <w:style w:type="character" w:customStyle="1" w:styleId="Heading4Char">
    <w:name w:val="Heading 4 Char"/>
    <w:basedOn w:val="a0"/>
    <w:link w:val="Heading4"/>
    <w:uiPriority w:val="9"/>
    <w:qFormat/>
    <w:rsid w:val="00841CD9"/>
    <w:rPr>
      <w:rFonts w:asciiTheme="majorHAnsi" w:eastAsiaTheme="majorEastAsia" w:hAnsiTheme="majorHAnsi" w:cstheme="majorBidi"/>
      <w:b/>
      <w:bCs/>
      <w:i/>
      <w:iCs/>
      <w:color w:val="4F81BD" w:themeColor="accent1"/>
    </w:rPr>
  </w:style>
  <w:style w:type="character" w:customStyle="1" w:styleId="a3">
    <w:name w:val="Подзаголовок Знак"/>
    <w:basedOn w:val="a0"/>
    <w:link w:val="a4"/>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5">
    <w:name w:val="Название Знак"/>
    <w:basedOn w:val="a0"/>
    <w:link w:val="a6"/>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7">
    <w:name w:val="Emphasis"/>
    <w:basedOn w:val="a0"/>
    <w:uiPriority w:val="20"/>
    <w:qFormat/>
    <w:rsid w:val="00D1197D"/>
    <w:rPr>
      <w:i/>
      <w:iCs/>
    </w:rPr>
  </w:style>
  <w:style w:type="character" w:customStyle="1" w:styleId="-">
    <w:name w:val="Интернет-ссылка"/>
    <w:basedOn w:val="a0"/>
    <w:uiPriority w:val="99"/>
    <w:unhideWhenUsed/>
    <w:rsid w:val="002743AD"/>
    <w:rPr>
      <w:color w:val="0000FF" w:themeColor="hyperlink"/>
      <w:u w:val="single"/>
    </w:rPr>
  </w:style>
  <w:style w:type="paragraph" w:customStyle="1" w:styleId="a8">
    <w:name w:val="Заголовок"/>
    <w:basedOn w:val="a"/>
    <w:next w:val="a9"/>
    <w:qFormat/>
    <w:rsid w:val="002743AD"/>
    <w:pPr>
      <w:keepNext/>
      <w:spacing w:before="240" w:after="120"/>
    </w:pPr>
    <w:rPr>
      <w:rFonts w:ascii="Liberation Sans" w:eastAsia="Droid Sans Fallback" w:hAnsi="Liberation Sans" w:cs="Droid Sans"/>
      <w:sz w:val="28"/>
      <w:szCs w:val="28"/>
    </w:rPr>
  </w:style>
  <w:style w:type="paragraph" w:styleId="a9">
    <w:name w:val="Body Text"/>
    <w:basedOn w:val="a"/>
    <w:rsid w:val="002743AD"/>
    <w:pPr>
      <w:spacing w:after="140"/>
    </w:pPr>
  </w:style>
  <w:style w:type="paragraph" w:styleId="aa">
    <w:name w:val="List"/>
    <w:basedOn w:val="a9"/>
    <w:rsid w:val="002743AD"/>
    <w:rPr>
      <w:rFonts w:cs="Droid Sans"/>
    </w:rPr>
  </w:style>
  <w:style w:type="paragraph" w:customStyle="1" w:styleId="Caption">
    <w:name w:val="Caption"/>
    <w:basedOn w:val="a"/>
    <w:qFormat/>
    <w:rsid w:val="002743AD"/>
    <w:pPr>
      <w:suppressLineNumbers/>
      <w:spacing w:before="120" w:after="120"/>
    </w:pPr>
    <w:rPr>
      <w:rFonts w:cs="Droid Sans"/>
      <w:i/>
      <w:iCs/>
      <w:sz w:val="24"/>
      <w:szCs w:val="24"/>
    </w:rPr>
  </w:style>
  <w:style w:type="paragraph" w:styleId="ab">
    <w:name w:val="index heading"/>
    <w:basedOn w:val="a"/>
    <w:qFormat/>
    <w:rsid w:val="002743AD"/>
    <w:pPr>
      <w:suppressLineNumbers/>
    </w:pPr>
    <w:rPr>
      <w:rFonts w:cs="Droid Sans"/>
    </w:rPr>
  </w:style>
  <w:style w:type="paragraph" w:customStyle="1" w:styleId="ac">
    <w:name w:val="Колонтитул"/>
    <w:basedOn w:val="a"/>
    <w:qFormat/>
    <w:rsid w:val="002743AD"/>
  </w:style>
  <w:style w:type="paragraph" w:customStyle="1" w:styleId="Header">
    <w:name w:val="Header"/>
    <w:basedOn w:val="a"/>
    <w:link w:val="HeaderChar"/>
    <w:uiPriority w:val="99"/>
    <w:unhideWhenUsed/>
    <w:rsid w:val="00841CD9"/>
    <w:pPr>
      <w:tabs>
        <w:tab w:val="center" w:pos="4680"/>
        <w:tab w:val="right" w:pos="9360"/>
      </w:tabs>
    </w:pPr>
  </w:style>
  <w:style w:type="paragraph" w:styleId="ad">
    <w:name w:val="Normal Indent"/>
    <w:basedOn w:val="a"/>
    <w:uiPriority w:val="99"/>
    <w:unhideWhenUsed/>
    <w:qFormat/>
    <w:rsid w:val="00841CD9"/>
    <w:pPr>
      <w:ind w:left="720"/>
    </w:pPr>
  </w:style>
  <w:style w:type="paragraph" w:styleId="a4">
    <w:name w:val="Subtitle"/>
    <w:basedOn w:val="a"/>
    <w:next w:val="a"/>
    <w:link w:val="a3"/>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a5"/>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ae">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af">
    <w:name w:val="Содержимое таблицы"/>
    <w:basedOn w:val="a"/>
    <w:qFormat/>
    <w:rsid w:val="002743AD"/>
    <w:pPr>
      <w:widowControl w:val="0"/>
      <w:suppressLineNumbers/>
    </w:pPr>
  </w:style>
  <w:style w:type="paragraph" w:customStyle="1" w:styleId="af0">
    <w:name w:val="Заголовок таблицы"/>
    <w:basedOn w:val="af"/>
    <w:qFormat/>
    <w:rsid w:val="002743AD"/>
    <w:pPr>
      <w:jc w:val="center"/>
    </w:pPr>
    <w:rPr>
      <w:b/>
      <w:bCs/>
    </w:rPr>
  </w:style>
  <w:style w:type="table" w:styleId="af1">
    <w:name w:val="Table Grid"/>
    <w:basedOn w:val="a1"/>
    <w:uiPriority w:val="59"/>
    <w:rsid w:val="002743A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3" Type="http://schemas.openxmlformats.org/officeDocument/2006/relationships/settings" Target="settings.xm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7" Type="http://schemas.openxmlformats.org/officeDocument/2006/relationships/hyperlink" Target="https://m.edsoo.ru/7f41bacc"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0" Type="http://schemas.openxmlformats.org/officeDocument/2006/relationships/hyperlink" Target="https://m.edsoo.ru/7f41bacc" TargetMode="External"/><Relationship Id="rId29" Type="http://schemas.openxmlformats.org/officeDocument/2006/relationships/hyperlink" Target="https://m.edsoo.ru/7f41bacc" TargetMode="External"/><Relationship Id="rId41"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23</Pages>
  <Words>6172</Words>
  <Characters>35187</Characters>
  <Application>Microsoft Office Word</Application>
  <DocSecurity>0</DocSecurity>
  <Lines>293</Lines>
  <Paragraphs>82</Paragraphs>
  <ScaleCrop>false</ScaleCrop>
  <Company/>
  <LinksUpToDate>false</LinksUpToDate>
  <CharactersWithSpaces>41277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Пользователь</cp:lastModifiedBy>
  <cp:revision>5</cp:revision>
  <dcterms:created xsi:type="dcterms:W3CDTF">2023-09-13T12:19:00Z</dcterms:created>
  <dcterms:modified xsi:type="dcterms:W3CDTF">2024-09-14T08:30:00Z</dcterms:modified>
  <dc:language>ru-RU</dc:language>
</cp:coreProperties>
</file>